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8E639" w14:textId="77777777" w:rsidR="00C87F67" w:rsidRDefault="00C87F67" w:rsidP="00C87F67">
      <w:pPr>
        <w:pStyle w:val="Pidipagina"/>
        <w:spacing w:before="120" w:line="360" w:lineRule="exact"/>
        <w:jc w:val="both"/>
        <w:rPr>
          <w:rFonts w:ascii="Roma Neue" w:hAnsi="Roma Neue" w:cs="Calibri"/>
          <w:b/>
          <w:bCs/>
          <w:sz w:val="18"/>
          <w:szCs w:val="18"/>
        </w:rPr>
      </w:pPr>
      <w:bookmarkStart w:id="0" w:name="_Hlk183466695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87F67" w14:paraId="48EB63F1" w14:textId="77777777" w:rsidTr="00C87F67">
        <w:trPr>
          <w:trHeight w:val="938"/>
        </w:trPr>
        <w:tc>
          <w:tcPr>
            <w:tcW w:w="9628" w:type="dxa"/>
          </w:tcPr>
          <w:p w14:paraId="25A5EDBC" w14:textId="77777777" w:rsidR="00C87F67" w:rsidRDefault="00C87F67" w:rsidP="00C87F67">
            <w:pPr>
              <w:pStyle w:val="Pidipagina"/>
              <w:spacing w:line="360" w:lineRule="exact"/>
              <w:jc w:val="center"/>
              <w:rPr>
                <w:rFonts w:ascii="Roma Neue" w:hAnsi="Roma Neue" w:cs="Calibri"/>
                <w:b/>
                <w:bCs/>
                <w:sz w:val="18"/>
                <w:szCs w:val="18"/>
              </w:rPr>
            </w:pPr>
            <w:r>
              <w:rPr>
                <w:rFonts w:ascii="Roma Neue" w:hAnsi="Roma Neue" w:cs="Calibri"/>
                <w:b/>
                <w:bCs/>
                <w:sz w:val="18"/>
                <w:szCs w:val="18"/>
              </w:rPr>
              <w:t>ALLEGATO A</w:t>
            </w:r>
          </w:p>
          <w:p w14:paraId="0FE114E6" w14:textId="2AFA5FA2" w:rsidR="00C87F67" w:rsidRDefault="00C87F67" w:rsidP="00C87F67">
            <w:pPr>
              <w:pStyle w:val="Pidipagina"/>
              <w:spacing w:line="360" w:lineRule="exact"/>
              <w:jc w:val="center"/>
              <w:rPr>
                <w:rFonts w:ascii="Roma Neue" w:hAnsi="Roma Neue" w:cs="Calibri"/>
                <w:b/>
                <w:bCs/>
                <w:sz w:val="18"/>
                <w:szCs w:val="18"/>
              </w:rPr>
            </w:pPr>
            <w:r>
              <w:rPr>
                <w:rFonts w:ascii="Roma Neue" w:hAnsi="Roma Neue" w:cs="Calibri"/>
                <w:b/>
                <w:bCs/>
                <w:sz w:val="18"/>
                <w:szCs w:val="18"/>
              </w:rPr>
              <w:t>DOMANDA DI PARTECIPAZIONE</w:t>
            </w:r>
          </w:p>
        </w:tc>
      </w:tr>
    </w:tbl>
    <w:p w14:paraId="29763FFB" w14:textId="2538D83A" w:rsidR="007973EC" w:rsidRDefault="003F157D" w:rsidP="00A546C7">
      <w:pPr>
        <w:pStyle w:val="Pidipagina"/>
        <w:spacing w:line="360" w:lineRule="exact"/>
        <w:jc w:val="both"/>
        <w:rPr>
          <w:rFonts w:ascii="Roma Neue" w:hAnsi="Roma Neue" w:cs="Calibri"/>
          <w:b/>
          <w:bCs/>
          <w:sz w:val="18"/>
          <w:szCs w:val="18"/>
        </w:rPr>
      </w:pPr>
      <w:r w:rsidRPr="00C87F67">
        <w:rPr>
          <w:rFonts w:ascii="Roma Neue" w:hAnsi="Roma Neue" w:cs="Calibri"/>
          <w:b/>
          <w:bCs/>
          <w:sz w:val="18"/>
          <w:szCs w:val="18"/>
        </w:rPr>
        <w:t>O</w:t>
      </w:r>
      <w:r w:rsidR="00F063D8" w:rsidRPr="00C87F67">
        <w:rPr>
          <w:rFonts w:ascii="Roma Neue" w:hAnsi="Roma Neue" w:cs="Calibri"/>
          <w:b/>
          <w:bCs/>
          <w:sz w:val="18"/>
          <w:szCs w:val="18"/>
        </w:rPr>
        <w:t xml:space="preserve">GGETTO: </w:t>
      </w:r>
      <w:bookmarkStart w:id="1" w:name="_Hlk140825130"/>
      <w:bookmarkEnd w:id="0"/>
      <w:r w:rsidR="00A546C7" w:rsidRPr="00A546C7">
        <w:rPr>
          <w:rFonts w:ascii="Roma Neue" w:hAnsi="Roma Neue" w:cs="Calibri"/>
          <w:b/>
          <w:bCs/>
          <w:sz w:val="18"/>
          <w:szCs w:val="18"/>
        </w:rPr>
        <w:t>PROCEDURA NEGOZIATA, AI SENSI DELL’ART. 50, COMMA 1, LETT. C) DEL D. LGS. N. 36/2023 E S.M.I, PER L’AFFIDAMENTO DEI LAVORI DI REALIZZAZIONE DI UN NUOVO CIRCOLO SPORTIVO CON N. 6 CAMPI DA PADEL E RELATIVI SERVIZI PERTINENZIALI, IN ROMA</w:t>
      </w:r>
      <w:r w:rsidR="00A546C7">
        <w:rPr>
          <w:rFonts w:ascii="Roma Neue" w:hAnsi="Roma Neue" w:cs="Calibri"/>
          <w:b/>
          <w:bCs/>
          <w:sz w:val="18"/>
          <w:szCs w:val="18"/>
        </w:rPr>
        <w:t>,</w:t>
      </w:r>
      <w:r w:rsidR="00A546C7" w:rsidRPr="00A546C7">
        <w:rPr>
          <w:rFonts w:ascii="Roma Neue" w:hAnsi="Roma Neue" w:cs="Calibri"/>
          <w:b/>
          <w:bCs/>
          <w:sz w:val="18"/>
          <w:szCs w:val="18"/>
        </w:rPr>
        <w:t xml:space="preserve"> VIA DELLE NESPOLE N. 196</w:t>
      </w:r>
      <w:r w:rsidR="00A546C7">
        <w:rPr>
          <w:rFonts w:ascii="Roma Neue" w:hAnsi="Roma Neue" w:cs="Calibri"/>
          <w:b/>
          <w:bCs/>
          <w:sz w:val="18"/>
          <w:szCs w:val="18"/>
        </w:rPr>
        <w:t xml:space="preserve">, </w:t>
      </w:r>
      <w:r w:rsidR="00A546C7" w:rsidRPr="00A546C7">
        <w:rPr>
          <w:rFonts w:ascii="Roma Neue" w:hAnsi="Roma Neue" w:cs="Calibri"/>
          <w:b/>
          <w:bCs/>
          <w:sz w:val="18"/>
          <w:szCs w:val="18"/>
        </w:rPr>
        <w:t>FINANZIATI VALERE SUL FONDO «SPORT E PERIFERIE».</w:t>
      </w:r>
      <w:bookmarkEnd w:id="1"/>
      <w:r w:rsidR="00A546C7">
        <w:rPr>
          <w:rFonts w:ascii="Roma Neue" w:hAnsi="Roma Neue" w:cs="Calibri"/>
          <w:b/>
          <w:bCs/>
          <w:sz w:val="18"/>
          <w:szCs w:val="18"/>
        </w:rPr>
        <w:t xml:space="preserve">  </w:t>
      </w:r>
      <w:r w:rsidR="00A546C7" w:rsidRPr="00A546C7">
        <w:rPr>
          <w:rFonts w:ascii="Roma Neue" w:hAnsi="Roma Neue" w:cs="Calibri"/>
          <w:b/>
          <w:bCs/>
          <w:sz w:val="18"/>
          <w:szCs w:val="18"/>
        </w:rPr>
        <w:t xml:space="preserve">RA 101/26/PN </w:t>
      </w:r>
      <w:r w:rsidR="00A546C7">
        <w:rPr>
          <w:rFonts w:ascii="Roma Neue" w:hAnsi="Roma Neue" w:cs="Calibri"/>
          <w:b/>
          <w:bCs/>
          <w:sz w:val="18"/>
          <w:szCs w:val="18"/>
        </w:rPr>
        <w:t xml:space="preserve">- </w:t>
      </w:r>
      <w:r w:rsidR="00A546C7" w:rsidRPr="00A546C7">
        <w:rPr>
          <w:rFonts w:ascii="Roma Neue" w:hAnsi="Roma Neue" w:cs="Calibri"/>
          <w:b/>
          <w:bCs/>
          <w:sz w:val="18"/>
          <w:szCs w:val="18"/>
        </w:rPr>
        <w:t>CUP J85B25001040007</w:t>
      </w:r>
    </w:p>
    <w:p w14:paraId="0B39794C" w14:textId="77777777" w:rsidR="00A546C7" w:rsidRPr="00A546C7" w:rsidRDefault="00A546C7" w:rsidP="00A546C7">
      <w:pPr>
        <w:pStyle w:val="Pidipagina"/>
        <w:spacing w:line="360" w:lineRule="exact"/>
        <w:rPr>
          <w:rFonts w:ascii="Roma Neue" w:hAnsi="Roma Neue" w:cs="Calibri"/>
          <w:b/>
          <w:bCs/>
          <w:sz w:val="18"/>
          <w:szCs w:val="18"/>
        </w:rPr>
      </w:pPr>
    </w:p>
    <w:p w14:paraId="3FFB3E23" w14:textId="77777777" w:rsidR="00CC5C38" w:rsidRPr="001D0C3B" w:rsidRDefault="00CC5C38" w:rsidP="00AD6A16">
      <w:pPr>
        <w:pStyle w:val="Corpodeltesto2"/>
        <w:tabs>
          <w:tab w:val="left" w:pos="0"/>
          <w:tab w:val="left" w:pos="851"/>
        </w:tabs>
        <w:spacing w:line="360" w:lineRule="auto"/>
        <w:contextualSpacing/>
        <w:rPr>
          <w:rFonts w:ascii="Roma Neue" w:eastAsia="Arial Unicode MS" w:hAnsi="Roma Neue" w:cs="Arial"/>
          <w:sz w:val="20"/>
        </w:rPr>
      </w:pPr>
      <w:r w:rsidRPr="001D0C3B">
        <w:rPr>
          <w:rFonts w:ascii="Roma Neue" w:eastAsia="Arial Unicode MS" w:hAnsi="Roma Neue" w:cs="Arial"/>
          <w:b/>
          <w:sz w:val="20"/>
        </w:rPr>
        <w:t>Il/La sottoscritto/a</w:t>
      </w:r>
      <w:r w:rsidRPr="001D0C3B">
        <w:rPr>
          <w:rFonts w:ascii="Roma Neue" w:eastAsia="Arial Unicode MS" w:hAnsi="Roma Neue" w:cs="Arial"/>
          <w:sz w:val="20"/>
        </w:rPr>
        <w:t xml:space="preserve"> (nome e cognome) ……………………………………………… nato/a </w:t>
      </w:r>
      <w:proofErr w:type="spellStart"/>
      <w:r w:rsidRPr="001D0C3B">
        <w:rPr>
          <w:rFonts w:ascii="Roma Neue" w:eastAsia="Arial Unicode MS" w:hAnsi="Roma Neue" w:cs="Arial"/>
          <w:sz w:val="20"/>
        </w:rPr>
        <w:t>a</w:t>
      </w:r>
      <w:proofErr w:type="spellEnd"/>
      <w:r w:rsidRPr="001D0C3B">
        <w:rPr>
          <w:rFonts w:ascii="Roma Neue" w:eastAsia="Arial Unicode MS" w:hAnsi="Roma Neue" w:cs="Arial"/>
          <w:sz w:val="20"/>
        </w:rPr>
        <w:t xml:space="preserve"> ……………………… il …………………………………… residente in …………………………………………… Via/Piazza ………………………………………………… …………………………… codice fiscale n. ……………………………… documento identificativo (tipo/n.) ………………………… rilasciato il ………………………… da ………………………………… che agisce nella qualità di ………………… …………………………………… giusta i poteri conferiti con:</w:t>
      </w:r>
    </w:p>
    <w:p w14:paraId="248BA11A" w14:textId="77777777" w:rsidR="00CC5C38" w:rsidRPr="001D0C3B" w:rsidRDefault="00CC5C38" w:rsidP="00AD6A16">
      <w:pPr>
        <w:numPr>
          <w:ilvl w:val="0"/>
          <w:numId w:val="2"/>
        </w:numPr>
        <w:tabs>
          <w:tab w:val="clear" w:pos="360"/>
          <w:tab w:val="num" w:pos="420"/>
        </w:tabs>
        <w:spacing w:after="0" w:line="360" w:lineRule="auto"/>
        <w:ind w:left="420"/>
        <w:contextualSpacing/>
        <w:jc w:val="both"/>
        <w:rPr>
          <w:rFonts w:ascii="Roma Neue" w:eastAsia="Arial Unicode MS" w:hAnsi="Roma Neue" w:cs="Arial"/>
          <w:sz w:val="20"/>
          <w:szCs w:val="20"/>
        </w:rPr>
      </w:pPr>
      <w:r w:rsidRPr="001D0C3B">
        <w:rPr>
          <w:rFonts w:ascii="Roma Neue" w:eastAsia="Arial Unicode MS" w:hAnsi="Roma Neue" w:cs="Arial"/>
          <w:sz w:val="20"/>
          <w:szCs w:val="20"/>
        </w:rPr>
        <w:t>procura generale n. rep. ……………… del………………………………  che viene allegata alla presente dichiarazione;</w:t>
      </w:r>
    </w:p>
    <w:p w14:paraId="1BB03ADD" w14:textId="77777777" w:rsidR="00CC5C38" w:rsidRPr="001D0C3B" w:rsidRDefault="00CC5C38" w:rsidP="00AD6A16">
      <w:pPr>
        <w:numPr>
          <w:ilvl w:val="0"/>
          <w:numId w:val="2"/>
        </w:numPr>
        <w:tabs>
          <w:tab w:val="clear" w:pos="360"/>
          <w:tab w:val="num" w:pos="420"/>
        </w:tabs>
        <w:spacing w:after="0" w:line="360" w:lineRule="auto"/>
        <w:ind w:left="420"/>
        <w:contextualSpacing/>
        <w:jc w:val="both"/>
        <w:rPr>
          <w:rFonts w:ascii="Roma Neue" w:eastAsia="Arial Unicode MS" w:hAnsi="Roma Neue" w:cs="Arial"/>
          <w:sz w:val="20"/>
          <w:szCs w:val="20"/>
        </w:rPr>
      </w:pPr>
      <w:r w:rsidRPr="001D0C3B">
        <w:rPr>
          <w:rFonts w:ascii="Roma Neue" w:eastAsia="Arial Unicode MS" w:hAnsi="Roma Neue" w:cs="Arial"/>
          <w:sz w:val="20"/>
          <w:szCs w:val="20"/>
        </w:rPr>
        <w:t>procura speciale n. rep. ……………… del…………………………… che viene allegata alla presente dichiarazione;</w:t>
      </w:r>
    </w:p>
    <w:p w14:paraId="52CEF0A6" w14:textId="77777777" w:rsidR="00CC5C38" w:rsidRPr="001D0C3B" w:rsidRDefault="00CC5C38" w:rsidP="00AD6A16">
      <w:pPr>
        <w:numPr>
          <w:ilvl w:val="0"/>
          <w:numId w:val="2"/>
        </w:numPr>
        <w:tabs>
          <w:tab w:val="clear" w:pos="360"/>
          <w:tab w:val="num" w:pos="420"/>
        </w:tabs>
        <w:spacing w:after="0" w:line="360" w:lineRule="auto"/>
        <w:ind w:left="420"/>
        <w:contextualSpacing/>
        <w:jc w:val="both"/>
        <w:rPr>
          <w:rFonts w:ascii="Roma Neue" w:eastAsia="Arial Unicode MS" w:hAnsi="Roma Neue" w:cs="Arial"/>
          <w:sz w:val="20"/>
          <w:szCs w:val="20"/>
        </w:rPr>
      </w:pPr>
      <w:r w:rsidRPr="001D0C3B">
        <w:rPr>
          <w:rFonts w:ascii="Roma Neue" w:eastAsia="Arial Unicode MS" w:hAnsi="Roma Neue" w:cs="Arial"/>
          <w:sz w:val="20"/>
          <w:szCs w:val="20"/>
        </w:rPr>
        <w:t>delibera organo di amministrazione del …………………………………;</w:t>
      </w:r>
    </w:p>
    <w:p w14:paraId="67F2EB44" w14:textId="77777777" w:rsidR="00CC5C38" w:rsidRPr="001D0C3B" w:rsidRDefault="00CC5C38" w:rsidP="00AD6A16">
      <w:pPr>
        <w:numPr>
          <w:ilvl w:val="0"/>
          <w:numId w:val="2"/>
        </w:numPr>
        <w:tabs>
          <w:tab w:val="clear" w:pos="360"/>
          <w:tab w:val="num" w:pos="420"/>
        </w:tabs>
        <w:spacing w:after="0" w:line="360" w:lineRule="auto"/>
        <w:ind w:left="420"/>
        <w:contextualSpacing/>
        <w:jc w:val="both"/>
        <w:rPr>
          <w:rFonts w:ascii="Roma Neue" w:eastAsia="Arial Unicode MS" w:hAnsi="Roma Neue" w:cs="Arial"/>
          <w:sz w:val="20"/>
          <w:szCs w:val="20"/>
        </w:rPr>
      </w:pPr>
      <w:r w:rsidRPr="001D0C3B">
        <w:rPr>
          <w:rFonts w:ascii="Roma Neue" w:eastAsia="Arial Unicode MS" w:hAnsi="Roma Neue" w:cs="Arial"/>
          <w:sz w:val="20"/>
          <w:szCs w:val="20"/>
        </w:rPr>
        <w:t>altro ……………………………………………………………………………</w:t>
      </w:r>
    </w:p>
    <w:p w14:paraId="6D387D2C" w14:textId="77777777" w:rsidR="00CC5C38" w:rsidRPr="001D0C3B" w:rsidRDefault="00CC5C38" w:rsidP="001B4CFF">
      <w:pPr>
        <w:pStyle w:val="Rientrocorpodeltesto"/>
        <w:spacing w:line="360" w:lineRule="auto"/>
        <w:ind w:left="0"/>
        <w:contextualSpacing/>
        <w:rPr>
          <w:rFonts w:ascii="Roma Neue" w:eastAsia="Arial Unicode MS" w:hAnsi="Roma Neue" w:cs="Arial"/>
        </w:rPr>
      </w:pPr>
      <w:r w:rsidRPr="001B4CFF">
        <w:rPr>
          <w:rFonts w:ascii="Roma Neue" w:eastAsia="Arial Unicode MS" w:hAnsi="Roma Neue" w:cs="Arial"/>
          <w:b/>
          <w:bCs/>
        </w:rPr>
        <w:t>dell’Operatore Economico</w:t>
      </w:r>
      <w:r w:rsidRPr="001D0C3B">
        <w:rPr>
          <w:rFonts w:ascii="Roma Neue" w:eastAsia="Arial Unicode MS" w:hAnsi="Roma Neue" w:cs="Arial"/>
        </w:rPr>
        <w:t xml:space="preserve"> ………………………………………………</w:t>
      </w:r>
    </w:p>
    <w:p w14:paraId="2B26E949" w14:textId="07AB2332" w:rsidR="00CC5C38" w:rsidRPr="009C26B9" w:rsidRDefault="00CC5C38" w:rsidP="001B4CFF">
      <w:pPr>
        <w:pStyle w:val="Rientrocorpodeltesto"/>
        <w:spacing w:line="360" w:lineRule="auto"/>
        <w:ind w:left="0"/>
        <w:contextualSpacing/>
        <w:jc w:val="both"/>
        <w:rPr>
          <w:rFonts w:ascii="Roma Neue" w:eastAsia="Arial Unicode MS" w:hAnsi="Roma Neue" w:cs="Arial"/>
          <w:b/>
          <w:bCs/>
        </w:rPr>
      </w:pPr>
      <w:r w:rsidRPr="009C26B9">
        <w:rPr>
          <w:rFonts w:ascii="Roma Neue" w:eastAsia="Arial Unicode MS" w:hAnsi="Roma Neue" w:cs="Arial"/>
          <w:b/>
          <w:bCs/>
        </w:rPr>
        <w:t>con sede legale in …………………………… Via/Piazza ……………………………………… CF</w:t>
      </w:r>
      <w:r w:rsidR="001B4CFF" w:rsidRPr="009C26B9">
        <w:rPr>
          <w:rFonts w:ascii="Roma Neue" w:eastAsia="Arial Unicode MS" w:hAnsi="Roma Neue" w:cs="Arial"/>
          <w:b/>
          <w:bCs/>
        </w:rPr>
        <w:t>…………………………</w:t>
      </w:r>
      <w:r w:rsidRPr="009C26B9">
        <w:rPr>
          <w:rFonts w:ascii="Roma Neue" w:eastAsia="Arial Unicode MS" w:hAnsi="Roma Neue" w:cs="Arial"/>
          <w:b/>
          <w:bCs/>
        </w:rPr>
        <w:t>/</w:t>
      </w:r>
      <w:r w:rsidR="001B4CFF" w:rsidRPr="009C26B9">
        <w:rPr>
          <w:rFonts w:ascii="Roma Neue" w:eastAsia="Arial Unicode MS" w:hAnsi="Roma Neue" w:cs="Arial"/>
          <w:b/>
          <w:bCs/>
        </w:rPr>
        <w:t>P</w:t>
      </w:r>
      <w:r w:rsidRPr="009C26B9">
        <w:rPr>
          <w:rFonts w:ascii="Roma Neue" w:eastAsia="Arial Unicode MS" w:hAnsi="Roma Neue" w:cs="Arial"/>
          <w:b/>
          <w:bCs/>
        </w:rPr>
        <w:t>artita IVA……………………………………</w:t>
      </w:r>
      <w:r w:rsidR="00AF27B0" w:rsidRPr="009C26B9">
        <w:rPr>
          <w:rFonts w:ascii="Roma Neue" w:eastAsia="Arial Unicode MS" w:hAnsi="Roma Neue" w:cs="Arial"/>
          <w:b/>
          <w:bCs/>
        </w:rPr>
        <w:t>…</w:t>
      </w:r>
      <w:r w:rsidR="00AF27B0">
        <w:rPr>
          <w:rFonts w:ascii="Roma Neue" w:eastAsia="Arial Unicode MS" w:hAnsi="Roma Neue" w:cs="Arial"/>
          <w:b/>
          <w:bCs/>
        </w:rPr>
        <w:t>, telefono</w:t>
      </w:r>
      <w:r w:rsidR="009C26B9">
        <w:rPr>
          <w:rFonts w:ascii="Roma Neue" w:eastAsia="Arial Unicode MS" w:hAnsi="Roma Neue" w:cs="Arial"/>
          <w:b/>
          <w:bCs/>
        </w:rPr>
        <w:t xml:space="preserve">_________; </w:t>
      </w:r>
      <w:proofErr w:type="spellStart"/>
      <w:r w:rsidR="00AF27B0">
        <w:rPr>
          <w:rFonts w:ascii="Roma Neue" w:eastAsia="Arial Unicode MS" w:hAnsi="Roma Neue" w:cs="Arial"/>
          <w:b/>
          <w:bCs/>
        </w:rPr>
        <w:t>P</w:t>
      </w:r>
      <w:r w:rsidR="009C26B9">
        <w:rPr>
          <w:rFonts w:ascii="Roma Neue" w:eastAsia="Arial Unicode MS" w:hAnsi="Roma Neue" w:cs="Arial"/>
          <w:b/>
          <w:bCs/>
        </w:rPr>
        <w:t>ec</w:t>
      </w:r>
      <w:proofErr w:type="spellEnd"/>
      <w:r w:rsidR="009C26B9">
        <w:rPr>
          <w:rFonts w:ascii="Roma Neue" w:eastAsia="Arial Unicode MS" w:hAnsi="Roma Neue" w:cs="Arial"/>
          <w:b/>
          <w:bCs/>
        </w:rPr>
        <w:t>: _____________; e-mail___________________</w:t>
      </w:r>
    </w:p>
    <w:p w14:paraId="0ED0695E" w14:textId="77777777" w:rsidR="00CC5C38" w:rsidRPr="001D0C3B" w:rsidRDefault="00CC5C38" w:rsidP="00AD6A16">
      <w:pPr>
        <w:pStyle w:val="Rientrocorpodeltesto"/>
        <w:spacing w:line="360" w:lineRule="auto"/>
        <w:contextualSpacing/>
        <w:jc w:val="center"/>
        <w:rPr>
          <w:rFonts w:ascii="Roma Neue" w:eastAsia="Arial Unicode MS" w:hAnsi="Roma Neue" w:cs="Arial"/>
          <w:b/>
        </w:rPr>
      </w:pPr>
      <w:r w:rsidRPr="001D0C3B">
        <w:rPr>
          <w:rFonts w:ascii="Roma Neue" w:eastAsia="Arial Unicode MS" w:hAnsi="Roma Neue" w:cs="Arial"/>
          <w:b/>
        </w:rPr>
        <w:t xml:space="preserve">CHIEDE </w:t>
      </w:r>
    </w:p>
    <w:p w14:paraId="4555D0DB" w14:textId="3881583A" w:rsidR="00CC5C38" w:rsidRPr="001D0C3B" w:rsidRDefault="00CC5C38" w:rsidP="007973EC">
      <w:pPr>
        <w:pStyle w:val="Rientrocorpodeltesto"/>
        <w:spacing w:line="360" w:lineRule="auto"/>
        <w:contextualSpacing/>
        <w:jc w:val="center"/>
        <w:rPr>
          <w:rFonts w:ascii="Roma Neue" w:eastAsia="Arial Unicode MS" w:hAnsi="Roma Neue" w:cs="Arial"/>
          <w:b/>
        </w:rPr>
      </w:pPr>
      <w:r w:rsidRPr="001D0C3B">
        <w:rPr>
          <w:rFonts w:ascii="Roma Neue" w:eastAsia="Arial Unicode MS" w:hAnsi="Roma Neue" w:cs="Arial"/>
          <w:b/>
        </w:rPr>
        <w:t>di partecipare alla gara in oggetto come:</w:t>
      </w:r>
    </w:p>
    <w:tbl>
      <w:tblPr>
        <w:tblW w:w="9243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3"/>
      </w:tblGrid>
      <w:tr w:rsidR="00CC5C38" w:rsidRPr="001D0C3B" w14:paraId="74A25624" w14:textId="77777777" w:rsidTr="00C87F67">
        <w:trPr>
          <w:trHeight w:val="2268"/>
        </w:trPr>
        <w:tc>
          <w:tcPr>
            <w:tcW w:w="964" w:type="dxa"/>
          </w:tcPr>
          <w:p w14:paraId="083A3841" w14:textId="77777777" w:rsidR="00CC5C38" w:rsidRPr="001D0C3B" w:rsidRDefault="00CC5C38" w:rsidP="00AD6A16">
            <w:pPr>
              <w:spacing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</w:p>
          <w:p w14:paraId="3C8CCF29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517" w:hanging="42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concorrente singolo ai sensi dell’art. 65, comma 2, lett. a),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s.m.i.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00F41E8E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517" w:hanging="42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Consorzio tra società cooperative di produzione e lavoro ai sensi dell’art. 65, comma 2, lett. b),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s.m.i.</w:t>
            </w:r>
            <w:proofErr w:type="spellEnd"/>
          </w:p>
          <w:p w14:paraId="3044EC14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517" w:hanging="42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Consorzio tra imprese artigiane di cui alla legge 8 agosto 1985, n. 443, ai sensi dell’art. 65, comma 2, lett. c),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s.m.i.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2F81BF09" w14:textId="36A38D7E" w:rsidR="002F3A4B" w:rsidRPr="001D0C3B" w:rsidRDefault="00CC5C38" w:rsidP="00A546C7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Le imprese per le quali il Consorzio di cui alla lettera b) o alla lettera c) dell’art. 65, comma 2, del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s.m.i.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 partecipa sono le seguenti:</w:t>
            </w:r>
          </w:p>
          <w:p w14:paraId="2370EBDE" w14:textId="77777777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1)____________________________________;</w:t>
            </w:r>
          </w:p>
          <w:p w14:paraId="3E156AD5" w14:textId="77777777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2)____________________________________;</w:t>
            </w:r>
          </w:p>
          <w:p w14:paraId="56B03648" w14:textId="77777777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3)____________________________________;</w:t>
            </w:r>
          </w:p>
          <w:p w14:paraId="6B6F548D" w14:textId="45EF0FAB" w:rsidR="00CC5C38" w:rsidRPr="001D0C3B" w:rsidRDefault="00CC5C38" w:rsidP="00FF169A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4)____________________________________;</w:t>
            </w:r>
          </w:p>
          <w:p w14:paraId="290B91DF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517" w:hanging="42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lastRenderedPageBreak/>
              <w:t xml:space="preserve">Consorzio stabile ai sensi dell’art. 65, comma 2, lett. d),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s.m.i.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3BE7DA2D" w14:textId="77777777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b/>
                <w:bCs/>
                <w:i/>
                <w:iCs/>
                <w:sz w:val="20"/>
                <w:szCs w:val="20"/>
              </w:rPr>
              <w:t>Solo qualora il Consorzio non partecipi in proprio:</w:t>
            </w: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 Le imprese per le quali il Consorzio di cui alla lettera d) dell’art. 65, comma 2, del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s.m.i.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 partecipa sono le seguenti:</w:t>
            </w:r>
          </w:p>
          <w:p w14:paraId="48A9B2BC" w14:textId="77777777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1)____________________________________;</w:t>
            </w:r>
          </w:p>
          <w:p w14:paraId="313AAD97" w14:textId="77777777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2)____________________________________;</w:t>
            </w:r>
          </w:p>
          <w:p w14:paraId="332244C9" w14:textId="1C65CB4F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3)____________________________________</w:t>
            </w:r>
            <w:r w:rsidR="00F063D8" w:rsidRPr="001D0C3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4A8D5E64" w14:textId="7F38E0D1" w:rsidR="00F86AA9" w:rsidRPr="001D0C3B" w:rsidRDefault="00CC5C38" w:rsidP="00FF169A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4)____________________________________;</w:t>
            </w:r>
          </w:p>
          <w:p w14:paraId="06A45D65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517" w:hanging="42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mandatario/capogruppo di:</w:t>
            </w:r>
          </w:p>
          <w:p w14:paraId="6A9F95B9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1935" w:hanging="284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raggruppamento temporaneo ai sensi dell’art. 65, comma 2, lettera e), del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s.m.i.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073FD697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1935" w:hanging="284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consorzio ordinario ai sensi dell’art. 65, comma 2, lettera f), del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s.m.i.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3718266A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1510" w:hanging="426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costituito;</w:t>
            </w:r>
          </w:p>
          <w:p w14:paraId="348675E4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1510" w:hanging="426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da costituire;</w:t>
            </w:r>
          </w:p>
          <w:p w14:paraId="25658D50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2218" w:hanging="56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GEIE;</w:t>
            </w:r>
          </w:p>
          <w:p w14:paraId="43EAF59A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517" w:hanging="42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mandante/altra consorziata di:</w:t>
            </w:r>
          </w:p>
          <w:p w14:paraId="27DCEFFC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1935" w:hanging="284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raggruppamento temporaneo ai sensi dell’art. 65, comma 2, lettera e), del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s.m.i.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61EF649F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1935" w:hanging="284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consorzio ordinario ai sensi dell’art. 65, comma 2, lettera f), del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s.m.i.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37F40BF1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1510" w:hanging="426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costituito;</w:t>
            </w:r>
          </w:p>
          <w:p w14:paraId="287AF0C6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1510" w:hanging="426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da costituire;</w:t>
            </w:r>
          </w:p>
          <w:p w14:paraId="0F7395B4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2218" w:hanging="56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GEIE;</w:t>
            </w:r>
          </w:p>
          <w:p w14:paraId="6042CF97" w14:textId="77777777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 w:hanging="42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Gli altri operatori economici facenti parte del RTI/Consorzio/GEIE sono i seguenti: </w:t>
            </w:r>
            <w:proofErr w:type="gram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1)_</w:t>
            </w:r>
            <w:proofErr w:type="gram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___________________________________;</w:t>
            </w:r>
          </w:p>
          <w:p w14:paraId="7E22AC58" w14:textId="77777777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2)____________________________________;</w:t>
            </w:r>
          </w:p>
          <w:p w14:paraId="133A99AB" w14:textId="77777777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3)____________________________________;</w:t>
            </w:r>
          </w:p>
          <w:p w14:paraId="4A25E599" w14:textId="77777777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4)____________________________________;</w:t>
            </w:r>
          </w:p>
          <w:p w14:paraId="2AE60C6E" w14:textId="77777777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_____________________________________</w:t>
            </w:r>
          </w:p>
          <w:p w14:paraId="56779660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447" w:hanging="284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Impresa aderente al contratto di rete ai sensi dell’art. raggruppamento temporaneo ai sensi dell’art. 65, comma 2, lettera g), del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</w:t>
            </w:r>
            <w:proofErr w:type="spellStart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s.m.i.</w:t>
            </w:r>
            <w:proofErr w:type="spellEnd"/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44D0C67A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1440" w:hanging="56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in qualità di:</w:t>
            </w:r>
          </w:p>
          <w:p w14:paraId="185B1BDA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659" w:firstLine="709"/>
              <w:contextualSpacing/>
              <w:jc w:val="both"/>
              <w:rPr>
                <w:rFonts w:ascii="Roma Neue" w:eastAsia="Arial Unicode MS" w:hAnsi="Roma Neue" w:cs="Arial"/>
                <w:i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lastRenderedPageBreak/>
              <w:t>Organo comune dotato di potere di rappresentanza;</w:t>
            </w:r>
          </w:p>
          <w:p w14:paraId="7A483263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659" w:firstLine="709"/>
              <w:contextualSpacing/>
              <w:jc w:val="both"/>
              <w:rPr>
                <w:rFonts w:ascii="Roma Neue" w:eastAsia="Arial Unicode MS" w:hAnsi="Roma Neue" w:cs="Arial"/>
                <w:i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Organo comune privo di potere di rappresentanza;</w:t>
            </w:r>
          </w:p>
          <w:p w14:paraId="3EC20902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1651" w:hanging="283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altra impresa aderente al contratto di rete.</w:t>
            </w:r>
          </w:p>
          <w:p w14:paraId="34E0741C" w14:textId="265E4C06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L’Aggregazione di imprese di rete rientra nella seguente ipotesi prevista</w:t>
            </w:r>
            <w:r w:rsidR="008B7ADB"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 </w:t>
            </w:r>
            <w:r w:rsidR="001D2189" w:rsidRPr="001D0C3B">
              <w:rPr>
                <w:rFonts w:ascii="Roma Neue" w:eastAsia="Arial Unicode MS" w:hAnsi="Roma Neue" w:cs="Arial"/>
                <w:sz w:val="20"/>
                <w:szCs w:val="20"/>
              </w:rPr>
              <w:t>dal</w:t>
            </w:r>
            <w:r w:rsidR="00512792" w:rsidRPr="001D0C3B">
              <w:rPr>
                <w:rFonts w:ascii="Roma Neue" w:eastAsia="Arial Unicode MS" w:hAnsi="Roma Neue" w:cs="Arial"/>
                <w:sz w:val="20"/>
                <w:szCs w:val="20"/>
              </w:rPr>
              <w:t>la Lettera di invito</w:t>
            </w: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:</w:t>
            </w:r>
          </w:p>
          <w:p w14:paraId="21D31C9B" w14:textId="70E76DEB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firstLine="648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art. </w:t>
            </w:r>
            <w:r w:rsidR="00FC007F" w:rsidRPr="001D0C3B">
              <w:rPr>
                <w:rFonts w:ascii="Roma Neue" w:eastAsia="Arial Unicode MS" w:hAnsi="Roma Neue" w:cs="Arial"/>
                <w:sz w:val="20"/>
                <w:szCs w:val="20"/>
              </w:rPr>
              <w:t>4</w:t>
            </w: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, lettera </w:t>
            </w:r>
            <w:r w:rsidR="00FC007F" w:rsidRPr="001D0C3B">
              <w:rPr>
                <w:rFonts w:ascii="Roma Neue" w:eastAsia="Arial Unicode MS" w:hAnsi="Roma Neue" w:cs="Arial"/>
                <w:sz w:val="20"/>
                <w:szCs w:val="20"/>
              </w:rPr>
              <w:t>a</w:t>
            </w: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)</w:t>
            </w:r>
            <w:r w:rsidR="00512792"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 della Lettera di invito</w:t>
            </w:r>
            <w:r w:rsidR="001D2189" w:rsidRPr="001D0C3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3AFD3642" w14:textId="091600E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firstLine="648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art. </w:t>
            </w:r>
            <w:r w:rsidR="001D2189" w:rsidRPr="001D0C3B">
              <w:rPr>
                <w:rFonts w:ascii="Roma Neue" w:eastAsia="Arial Unicode MS" w:hAnsi="Roma Neue" w:cs="Arial"/>
                <w:sz w:val="20"/>
                <w:szCs w:val="20"/>
              </w:rPr>
              <w:t>4</w:t>
            </w: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, lettera </w:t>
            </w:r>
            <w:r w:rsidR="001D2189" w:rsidRPr="001D0C3B">
              <w:rPr>
                <w:rFonts w:ascii="Roma Neue" w:eastAsia="Arial Unicode MS" w:hAnsi="Roma Neue" w:cs="Arial"/>
                <w:sz w:val="20"/>
                <w:szCs w:val="20"/>
              </w:rPr>
              <w:t>b</w:t>
            </w: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)</w:t>
            </w:r>
            <w:r w:rsidR="001D2189"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 del</w:t>
            </w:r>
            <w:r w:rsidR="00512792" w:rsidRPr="001D0C3B">
              <w:rPr>
                <w:rFonts w:ascii="Roma Neue" w:eastAsia="Arial Unicode MS" w:hAnsi="Roma Neue" w:cs="Arial"/>
                <w:sz w:val="20"/>
                <w:szCs w:val="20"/>
              </w:rPr>
              <w:t>la Lettera di invito</w:t>
            </w: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1F17548D" w14:textId="4CE8E90B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2077" w:hanging="709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art. </w:t>
            </w:r>
            <w:r w:rsidR="001D2189" w:rsidRPr="001D0C3B">
              <w:rPr>
                <w:rFonts w:ascii="Roma Neue" w:eastAsia="Arial Unicode MS" w:hAnsi="Roma Neue" w:cs="Arial"/>
                <w:sz w:val="20"/>
                <w:szCs w:val="20"/>
              </w:rPr>
              <w:t>4</w:t>
            </w: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, lettera </w:t>
            </w:r>
            <w:r w:rsidR="001D2189" w:rsidRPr="001D0C3B">
              <w:rPr>
                <w:rFonts w:ascii="Roma Neue" w:eastAsia="Arial Unicode MS" w:hAnsi="Roma Neue" w:cs="Arial"/>
                <w:sz w:val="20"/>
                <w:szCs w:val="20"/>
              </w:rPr>
              <w:t>c)</w:t>
            </w: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 </w:t>
            </w:r>
            <w:r w:rsidR="001D2189" w:rsidRPr="001D0C3B">
              <w:rPr>
                <w:rFonts w:ascii="Roma Neue" w:eastAsia="Arial Unicode MS" w:hAnsi="Roma Neue" w:cs="Arial"/>
                <w:sz w:val="20"/>
                <w:szCs w:val="20"/>
              </w:rPr>
              <w:t>del</w:t>
            </w:r>
            <w:r w:rsidR="00512792" w:rsidRPr="001D0C3B">
              <w:rPr>
                <w:rFonts w:ascii="Roma Neue" w:eastAsia="Arial Unicode MS" w:hAnsi="Roma Neue" w:cs="Arial"/>
                <w:sz w:val="20"/>
                <w:szCs w:val="20"/>
              </w:rPr>
              <w:t>la Lettera di invito</w:t>
            </w:r>
            <w:r w:rsidR="00A570C2" w:rsidRPr="001D0C3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4B35D194" w14:textId="171A0788" w:rsidR="00CC5C38" w:rsidRPr="001D0C3B" w:rsidRDefault="00CC5C38" w:rsidP="00AD6A16">
            <w:pPr>
              <w:spacing w:line="360" w:lineRule="auto"/>
              <w:ind w:left="207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e partecipa nella forma del RTI:</w:t>
            </w:r>
          </w:p>
          <w:p w14:paraId="6AB5EB03" w14:textId="77777777" w:rsidR="00CC5C38" w:rsidRPr="001D0C3B" w:rsidRDefault="00CC5C38" w:rsidP="00AD6A16">
            <w:pPr>
              <w:numPr>
                <w:ilvl w:val="0"/>
                <w:numId w:val="3"/>
              </w:numPr>
              <w:tabs>
                <w:tab w:val="left" w:pos="3211"/>
              </w:tabs>
              <w:spacing w:after="0" w:line="360" w:lineRule="auto"/>
              <w:ind w:left="1651" w:firstLine="993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costituito;</w:t>
            </w:r>
          </w:p>
          <w:p w14:paraId="6005C088" w14:textId="77777777" w:rsidR="00CC5C38" w:rsidRPr="001D0C3B" w:rsidRDefault="00CC5C38" w:rsidP="00AD6A16">
            <w:pPr>
              <w:numPr>
                <w:ilvl w:val="0"/>
                <w:numId w:val="3"/>
              </w:numPr>
              <w:tabs>
                <w:tab w:val="left" w:pos="3211"/>
              </w:tabs>
              <w:spacing w:after="0" w:line="360" w:lineRule="auto"/>
              <w:ind w:left="1651" w:firstLine="993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da costituire.</w:t>
            </w:r>
          </w:p>
          <w:p w14:paraId="57B81791" w14:textId="77777777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Gli altri operatori economici facenti parte dell’Aggregazione di imprese di rete sono i seguenti: </w:t>
            </w:r>
          </w:p>
          <w:p w14:paraId="4C6D00AC" w14:textId="77777777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1)____________________________________;</w:t>
            </w:r>
          </w:p>
          <w:p w14:paraId="0CBFAF03" w14:textId="77777777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2)____________________________________;</w:t>
            </w:r>
          </w:p>
          <w:p w14:paraId="30A9C87A" w14:textId="77777777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3)____________________________________;</w:t>
            </w:r>
          </w:p>
          <w:p w14:paraId="7C7CC79C" w14:textId="77777777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4)____________________________________;</w:t>
            </w:r>
          </w:p>
          <w:p w14:paraId="314C7BC9" w14:textId="4B0ACB3E" w:rsidR="00CC5C38" w:rsidRPr="001D0C3B" w:rsidRDefault="00CC5C38" w:rsidP="00AD6A16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_____________________________________</w:t>
            </w:r>
          </w:p>
          <w:p w14:paraId="5E358F81" w14:textId="631E92CF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659" w:hanging="56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 xml:space="preserve">Operatore economico stabilito in Stati diversi dall’Italia </w:t>
            </w:r>
            <w:r w:rsidRPr="001D0C3B">
              <w:rPr>
                <w:rFonts w:ascii="Roma Neue" w:eastAsia="Arial Unicode MS" w:hAnsi="Roma Neue" w:cs="Arial"/>
                <w:i/>
                <w:sz w:val="20"/>
                <w:szCs w:val="20"/>
              </w:rPr>
              <w:t>(fornire specificazioni___________________________________</w:t>
            </w:r>
          </w:p>
          <w:p w14:paraId="47CF3EA0" w14:textId="77777777" w:rsidR="00CC5C38" w:rsidRPr="001D0C3B" w:rsidRDefault="00CC5C38" w:rsidP="00AD6A16">
            <w:pPr>
              <w:numPr>
                <w:ilvl w:val="0"/>
                <w:numId w:val="3"/>
              </w:numPr>
              <w:spacing w:after="0" w:line="360" w:lineRule="auto"/>
              <w:ind w:left="517" w:hanging="42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</w:rPr>
              <w:t>ALTRO_______________________________________________________</w:t>
            </w:r>
          </w:p>
        </w:tc>
      </w:tr>
    </w:tbl>
    <w:p w14:paraId="3FFA7275" w14:textId="20B72BD0" w:rsidR="00CC5C38" w:rsidRPr="001D0C3B" w:rsidRDefault="00CC5C38" w:rsidP="00AD6A16">
      <w:pPr>
        <w:spacing w:line="360" w:lineRule="auto"/>
        <w:contextualSpacing/>
        <w:jc w:val="both"/>
        <w:rPr>
          <w:rFonts w:ascii="Roma Neue" w:eastAsia="Arial Unicode MS" w:hAnsi="Roma Neue" w:cs="Arial"/>
          <w:sz w:val="20"/>
          <w:szCs w:val="20"/>
        </w:rPr>
      </w:pPr>
      <w:r w:rsidRPr="001D0C3B">
        <w:rPr>
          <w:rFonts w:ascii="Roma Neue" w:eastAsia="Arial Unicode MS" w:hAnsi="Roma Neue" w:cs="Arial"/>
          <w:sz w:val="20"/>
          <w:szCs w:val="20"/>
        </w:rPr>
        <w:lastRenderedPageBreak/>
        <w:t xml:space="preserve"> </w:t>
      </w:r>
    </w:p>
    <w:p w14:paraId="72CB5E6B" w14:textId="77777777" w:rsidR="0059484D" w:rsidRPr="001D0C3B" w:rsidRDefault="0059484D" w:rsidP="00AD6A16">
      <w:pPr>
        <w:spacing w:line="360" w:lineRule="auto"/>
        <w:contextualSpacing/>
        <w:jc w:val="both"/>
        <w:rPr>
          <w:rFonts w:ascii="Roma Neue" w:hAnsi="Roma Neue" w:cs="Arial"/>
          <w:b/>
          <w:sz w:val="20"/>
          <w:szCs w:val="20"/>
        </w:rPr>
      </w:pPr>
      <w:r w:rsidRPr="001D0C3B">
        <w:rPr>
          <w:rFonts w:ascii="Roma Neue" w:hAnsi="Roma Neue" w:cs="Arial"/>
          <w:b/>
          <w:sz w:val="20"/>
          <w:szCs w:val="20"/>
        </w:rPr>
        <w:t xml:space="preserve">Il sottoscritto, inoltre, ai sensi degli artt. 46 e 47 del D.P.R. 445/2000 e </w:t>
      </w:r>
      <w:proofErr w:type="spellStart"/>
      <w:r w:rsidRPr="001D0C3B">
        <w:rPr>
          <w:rFonts w:ascii="Roma Neue" w:hAnsi="Roma Neue" w:cs="Arial"/>
          <w:b/>
          <w:sz w:val="20"/>
          <w:szCs w:val="20"/>
        </w:rPr>
        <w:t>s.m.i.</w:t>
      </w:r>
      <w:proofErr w:type="spellEnd"/>
      <w:r w:rsidRPr="001D0C3B">
        <w:rPr>
          <w:rFonts w:ascii="Roma Neue" w:hAnsi="Roma Neue" w:cs="Arial"/>
          <w:b/>
          <w:sz w:val="20"/>
          <w:szCs w:val="20"/>
        </w:rPr>
        <w:t xml:space="preserve"> consapevole della decadenza dai benefici prevista dall’art. 75 e delle sanzioni previste dall’art. 76 del medesimo D.P.R. 445/2000 per le ipotesi di falsità in atti e dichiarazioni mendaci ivi indicate:</w:t>
      </w:r>
    </w:p>
    <w:p w14:paraId="59AE99B8" w14:textId="7173448F" w:rsidR="0059484D" w:rsidRPr="001D0C3B" w:rsidRDefault="0059484D" w:rsidP="00AD6A16">
      <w:pPr>
        <w:pStyle w:val="Paragrafoelenco"/>
        <w:spacing w:before="60" w:afterLines="60" w:after="144" w:line="360" w:lineRule="auto"/>
        <w:ind w:left="426"/>
        <w:contextualSpacing/>
        <w:jc w:val="center"/>
        <w:rPr>
          <w:rFonts w:ascii="Roma Neue" w:hAnsi="Roma Neue" w:cs="Arial"/>
          <w:b/>
          <w:bCs/>
          <w:sz w:val="20"/>
          <w:szCs w:val="20"/>
        </w:rPr>
      </w:pPr>
      <w:r w:rsidRPr="001D0C3B">
        <w:rPr>
          <w:rFonts w:ascii="Roma Neue" w:hAnsi="Roma Neue" w:cs="Arial"/>
          <w:b/>
          <w:bCs/>
          <w:sz w:val="20"/>
          <w:szCs w:val="20"/>
        </w:rPr>
        <w:t>D I C H I A R A</w:t>
      </w:r>
    </w:p>
    <w:p w14:paraId="44C39460" w14:textId="00D2BFC1" w:rsidR="001434A3" w:rsidRPr="001D0C3B" w:rsidRDefault="00097132" w:rsidP="00F738CB">
      <w:pPr>
        <w:pStyle w:val="Paragrafoelenco"/>
        <w:numPr>
          <w:ilvl w:val="0"/>
          <w:numId w:val="4"/>
        </w:numPr>
        <w:spacing w:afterLines="70" w:after="168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 xml:space="preserve">che non partecipa </w:t>
      </w:r>
      <w:r w:rsidR="001434A3" w:rsidRPr="001D0C3B">
        <w:rPr>
          <w:rFonts w:ascii="Roma Neue" w:hAnsi="Roma Neue" w:cs="Arial"/>
          <w:sz w:val="20"/>
          <w:szCs w:val="20"/>
        </w:rPr>
        <w:t>alla medesima gara contemporaneamente in forme diverse (individuale e associata; in più forme associate; in forma singola e quale consorziato esecutore di un consorzio</w:t>
      </w:r>
      <w:r w:rsidR="00B450A0" w:rsidRPr="001D0C3B">
        <w:rPr>
          <w:rFonts w:ascii="Roma Neue" w:hAnsi="Roma Neue" w:cs="Arial"/>
          <w:sz w:val="20"/>
          <w:szCs w:val="20"/>
        </w:rPr>
        <w:t>)</w:t>
      </w:r>
      <w:r w:rsidR="001434A3" w:rsidRPr="001D0C3B">
        <w:rPr>
          <w:rFonts w:ascii="Roma Neue" w:hAnsi="Roma Neue" w:cs="Arial"/>
          <w:sz w:val="20"/>
          <w:szCs w:val="20"/>
        </w:rPr>
        <w:t xml:space="preserve"> </w:t>
      </w:r>
      <w:r w:rsidR="00B46146" w:rsidRPr="001D0C3B">
        <w:rPr>
          <w:rFonts w:ascii="Roma Neue" w:hAnsi="Roma Neue" w:cs="Arial"/>
          <w:sz w:val="20"/>
          <w:szCs w:val="20"/>
        </w:rPr>
        <w:t xml:space="preserve">ovvero di </w:t>
      </w:r>
      <w:r w:rsidR="001434A3" w:rsidRPr="001D0C3B">
        <w:rPr>
          <w:rFonts w:ascii="Roma Neue" w:hAnsi="Roma Neue" w:cs="Arial"/>
          <w:sz w:val="20"/>
          <w:szCs w:val="20"/>
        </w:rPr>
        <w:t>partecipare in più di una forma, allega</w:t>
      </w:r>
      <w:r w:rsidR="00B46146" w:rsidRPr="001D0C3B">
        <w:rPr>
          <w:rFonts w:ascii="Roma Neue" w:hAnsi="Roma Neue" w:cs="Arial"/>
          <w:sz w:val="20"/>
          <w:szCs w:val="20"/>
        </w:rPr>
        <w:t>ndo</w:t>
      </w:r>
      <w:r w:rsidR="001434A3" w:rsidRPr="001D0C3B">
        <w:rPr>
          <w:rFonts w:ascii="Roma Neue" w:hAnsi="Roma Neue" w:cs="Arial"/>
          <w:sz w:val="20"/>
          <w:szCs w:val="20"/>
        </w:rPr>
        <w:t xml:space="preserve"> la documentazione che dimostra che la circostanza non ha influito sulla gara, né è idonea a incidere sulla capacità di rispettare gli obblighi contrattuali;</w:t>
      </w:r>
    </w:p>
    <w:p w14:paraId="155061B2" w14:textId="6664D8C1" w:rsidR="006C7827" w:rsidRDefault="007973EC" w:rsidP="00F738CB">
      <w:pPr>
        <w:pStyle w:val="Paragrafoelenco"/>
        <w:numPr>
          <w:ilvl w:val="0"/>
          <w:numId w:val="4"/>
        </w:numPr>
        <w:spacing w:afterLines="70" w:after="168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 xml:space="preserve">di aver preso piena conoscenza e di accettare, senza condizione o riserva alcuna, tutte le norme e disposizioni contenute nella documentazione di gara (ivi comprese tutte le risposte agli eventuali chiarimenti richiesti dagli operatori economici concorrenti e le eventuali rettifiche alla documentazione di gara resi disponibili mediante la </w:t>
      </w:r>
      <w:r w:rsidR="00A546C7">
        <w:rPr>
          <w:rFonts w:ascii="Roma Neue" w:hAnsi="Roma Neue" w:cs="Arial"/>
          <w:sz w:val="20"/>
          <w:szCs w:val="20"/>
        </w:rPr>
        <w:t>P</w:t>
      </w:r>
      <w:r w:rsidRPr="001D0C3B">
        <w:rPr>
          <w:rFonts w:ascii="Roma Neue" w:hAnsi="Roma Neue" w:cs="Arial"/>
          <w:sz w:val="20"/>
          <w:szCs w:val="20"/>
        </w:rPr>
        <w:t>iattaforma);</w:t>
      </w:r>
    </w:p>
    <w:p w14:paraId="29F784C4" w14:textId="77777777" w:rsidR="001315ED" w:rsidRPr="001315ED" w:rsidRDefault="001315ED" w:rsidP="001315ED">
      <w:pPr>
        <w:spacing w:afterLines="70" w:after="168" w:line="360" w:lineRule="auto"/>
        <w:contextualSpacing/>
        <w:jc w:val="both"/>
        <w:rPr>
          <w:rFonts w:ascii="Roma Neue" w:hAnsi="Roma Neue" w:cs="Arial"/>
          <w:sz w:val="20"/>
          <w:szCs w:val="20"/>
        </w:rPr>
      </w:pPr>
    </w:p>
    <w:p w14:paraId="7A7C3A23" w14:textId="77777777" w:rsidR="00A546C7" w:rsidRDefault="00A546C7" w:rsidP="00A546C7">
      <w:pPr>
        <w:pStyle w:val="Paragrafoelenco"/>
        <w:spacing w:afterLines="70" w:after="168" w:line="360" w:lineRule="auto"/>
        <w:ind w:left="426"/>
        <w:contextualSpacing/>
        <w:jc w:val="both"/>
        <w:rPr>
          <w:rFonts w:ascii="Roma Neue" w:hAnsi="Roma Neue" w:cs="Arial"/>
          <w:sz w:val="20"/>
          <w:szCs w:val="20"/>
        </w:rPr>
      </w:pPr>
    </w:p>
    <w:p w14:paraId="4CE789FC" w14:textId="77777777" w:rsidR="00A546C7" w:rsidRPr="001D0C3B" w:rsidRDefault="00A546C7" w:rsidP="00A546C7">
      <w:pPr>
        <w:pStyle w:val="Paragrafoelenco"/>
        <w:spacing w:afterLines="70" w:after="168" w:line="360" w:lineRule="auto"/>
        <w:ind w:left="426"/>
        <w:contextualSpacing/>
        <w:jc w:val="both"/>
        <w:rPr>
          <w:rFonts w:ascii="Roma Neue" w:hAnsi="Roma Neue" w:cs="Arial"/>
          <w:sz w:val="20"/>
          <w:szCs w:val="20"/>
        </w:rPr>
      </w:pPr>
    </w:p>
    <w:p w14:paraId="0AAF1C30" w14:textId="75840A6F" w:rsidR="008B2A6B" w:rsidRPr="001D0C3B" w:rsidRDefault="006C7827" w:rsidP="00F738CB">
      <w:pPr>
        <w:pStyle w:val="Paragrafoelenco"/>
        <w:numPr>
          <w:ilvl w:val="0"/>
          <w:numId w:val="4"/>
        </w:numPr>
        <w:spacing w:afterLines="70" w:after="168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>di impegnarsi</w:t>
      </w:r>
      <w:r w:rsidR="009C26B9" w:rsidRPr="009C26B9">
        <w:rPr>
          <w:rFonts w:ascii="Roma Neue" w:hAnsi="Roma Neue" w:cs="Arial"/>
          <w:i/>
          <w:iCs/>
          <w:sz w:val="20"/>
          <w:szCs w:val="20"/>
        </w:rPr>
        <w:t xml:space="preserve"> </w:t>
      </w:r>
      <w:r w:rsidR="009C26B9">
        <w:rPr>
          <w:rFonts w:ascii="Roma Neue" w:hAnsi="Roma Neue" w:cs="Arial"/>
          <w:i/>
          <w:iCs/>
          <w:sz w:val="20"/>
          <w:szCs w:val="20"/>
        </w:rPr>
        <w:t>(</w:t>
      </w:r>
      <w:r w:rsidR="009C26B9" w:rsidRPr="009C26B9">
        <w:rPr>
          <w:rFonts w:ascii="Roma Neue" w:hAnsi="Roma Neue" w:cs="Arial"/>
          <w:i/>
          <w:iCs/>
          <w:sz w:val="20"/>
          <w:szCs w:val="20"/>
        </w:rPr>
        <w:t xml:space="preserve">selezionare una delle </w:t>
      </w:r>
      <w:proofErr w:type="gramStart"/>
      <w:r w:rsidR="009C26B9">
        <w:rPr>
          <w:rFonts w:ascii="Roma Neue" w:hAnsi="Roma Neue" w:cs="Arial"/>
          <w:i/>
          <w:iCs/>
          <w:sz w:val="20"/>
          <w:szCs w:val="20"/>
        </w:rPr>
        <w:t>3</w:t>
      </w:r>
      <w:proofErr w:type="gramEnd"/>
      <w:r w:rsidR="009C26B9">
        <w:rPr>
          <w:rFonts w:ascii="Roma Neue" w:hAnsi="Roma Neue" w:cs="Arial"/>
          <w:i/>
          <w:iCs/>
          <w:sz w:val="20"/>
          <w:szCs w:val="20"/>
        </w:rPr>
        <w:t xml:space="preserve"> </w:t>
      </w:r>
      <w:r w:rsidR="009C26B9" w:rsidRPr="009C26B9">
        <w:rPr>
          <w:rFonts w:ascii="Roma Neue" w:hAnsi="Roma Neue" w:cs="Arial"/>
          <w:i/>
          <w:iCs/>
          <w:sz w:val="20"/>
          <w:szCs w:val="20"/>
        </w:rPr>
        <w:t>opzioni di seguito riportate</w:t>
      </w:r>
      <w:r w:rsidR="009C26B9">
        <w:rPr>
          <w:rFonts w:ascii="Roma Neue" w:hAnsi="Roma Neue" w:cs="Arial"/>
          <w:i/>
          <w:iCs/>
          <w:sz w:val="20"/>
          <w:szCs w:val="20"/>
        </w:rPr>
        <w:t>)</w:t>
      </w:r>
      <w:r w:rsidR="007973EC" w:rsidRPr="001D0C3B">
        <w:rPr>
          <w:rFonts w:ascii="Roma Neue" w:hAnsi="Roma Neue" w:cs="Arial"/>
          <w:sz w:val="20"/>
          <w:szCs w:val="20"/>
        </w:rPr>
        <w:t>:</w:t>
      </w:r>
    </w:p>
    <w:p w14:paraId="3FC88800" w14:textId="151680C5" w:rsidR="00524F5D" w:rsidRDefault="001D0C3B" w:rsidP="00F738CB">
      <w:pPr>
        <w:pStyle w:val="Paragrafoelenco"/>
        <w:numPr>
          <w:ilvl w:val="0"/>
          <w:numId w:val="6"/>
        </w:numPr>
        <w:tabs>
          <w:tab w:val="left" w:pos="851"/>
        </w:tabs>
        <w:spacing w:afterLines="70" w:after="168" w:line="360" w:lineRule="auto"/>
        <w:ind w:left="709" w:hanging="283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>ad applicare al personale impiegato nell’esecuzione del contratto</w:t>
      </w:r>
      <w:r w:rsidR="00E06A1A">
        <w:rPr>
          <w:rFonts w:ascii="Roma Neue" w:hAnsi="Roma Neue" w:cs="Arial"/>
          <w:sz w:val="20"/>
          <w:szCs w:val="20"/>
        </w:rPr>
        <w:t>,</w:t>
      </w:r>
      <w:r w:rsidRPr="001D0C3B">
        <w:rPr>
          <w:rFonts w:ascii="Roma Neue" w:hAnsi="Roma Neue" w:cs="Arial"/>
          <w:sz w:val="20"/>
          <w:szCs w:val="20"/>
        </w:rPr>
        <w:t xml:space="preserve"> per tutta la sua durata</w:t>
      </w:r>
      <w:r w:rsidR="00E06A1A">
        <w:rPr>
          <w:rFonts w:ascii="Roma Neue" w:hAnsi="Roma Neue" w:cs="Arial"/>
          <w:sz w:val="20"/>
          <w:szCs w:val="20"/>
        </w:rPr>
        <w:t>,</w:t>
      </w:r>
      <w:r w:rsidRPr="001D0C3B">
        <w:rPr>
          <w:rFonts w:ascii="Roma Neue" w:hAnsi="Roma Neue" w:cs="Arial"/>
          <w:sz w:val="20"/>
          <w:szCs w:val="20"/>
        </w:rPr>
        <w:t xml:space="preserve"> </w:t>
      </w:r>
      <w:r w:rsidR="006C7827" w:rsidRPr="001D0C3B">
        <w:rPr>
          <w:rFonts w:ascii="Roma Neue" w:hAnsi="Roma Neue" w:cs="Arial"/>
          <w:sz w:val="20"/>
          <w:szCs w:val="20"/>
        </w:rPr>
        <w:t>il CCNL indicato da</w:t>
      </w:r>
      <w:r w:rsidRPr="001D0C3B">
        <w:rPr>
          <w:rFonts w:ascii="Roma Neue" w:hAnsi="Roma Neue" w:cs="Arial"/>
          <w:sz w:val="20"/>
          <w:szCs w:val="20"/>
        </w:rPr>
        <w:t xml:space="preserve"> </w:t>
      </w:r>
      <w:r w:rsidR="006C7827" w:rsidRPr="001D0C3B">
        <w:rPr>
          <w:rFonts w:ascii="Roma Neue" w:hAnsi="Roma Neue" w:cs="Arial"/>
          <w:sz w:val="20"/>
          <w:szCs w:val="20"/>
        </w:rPr>
        <w:t>Sport e Salute nel</w:t>
      </w:r>
      <w:r w:rsidR="004D1212" w:rsidRPr="001D0C3B">
        <w:rPr>
          <w:rFonts w:ascii="Roma Neue" w:hAnsi="Roma Neue" w:cs="Arial"/>
          <w:sz w:val="20"/>
          <w:szCs w:val="20"/>
        </w:rPr>
        <w:t>la Lettera di invito</w:t>
      </w:r>
      <w:r w:rsidR="00EE2559" w:rsidRPr="001D0C3B">
        <w:rPr>
          <w:rFonts w:ascii="Roma Neue" w:hAnsi="Roma Neue" w:cs="Arial"/>
          <w:sz w:val="20"/>
          <w:szCs w:val="20"/>
        </w:rPr>
        <w:t>;</w:t>
      </w:r>
    </w:p>
    <w:p w14:paraId="246E3D2D" w14:textId="39ABE91C" w:rsidR="0088701A" w:rsidRPr="0088701A" w:rsidRDefault="0088701A" w:rsidP="00F738CB">
      <w:pPr>
        <w:pStyle w:val="Paragrafoelenco"/>
        <w:tabs>
          <w:tab w:val="left" w:pos="851"/>
        </w:tabs>
        <w:spacing w:afterLines="70" w:after="168" w:line="360" w:lineRule="auto"/>
        <w:ind w:left="709"/>
        <w:contextualSpacing/>
        <w:jc w:val="both"/>
        <w:rPr>
          <w:rFonts w:ascii="Roma Neue" w:hAnsi="Roma Neue" w:cs="Arial"/>
          <w:b/>
          <w:bCs/>
          <w:i/>
          <w:iCs/>
          <w:sz w:val="20"/>
          <w:szCs w:val="20"/>
        </w:rPr>
      </w:pPr>
      <w:r w:rsidRPr="0088701A">
        <w:rPr>
          <w:rFonts w:ascii="Roma Neue" w:hAnsi="Roma Neue" w:cs="Arial"/>
          <w:b/>
          <w:bCs/>
          <w:i/>
          <w:iCs/>
          <w:sz w:val="20"/>
          <w:szCs w:val="20"/>
        </w:rPr>
        <w:t>o, in alternativa:</w:t>
      </w:r>
    </w:p>
    <w:p w14:paraId="5C3F98E8" w14:textId="70244DB7" w:rsidR="00C430FA" w:rsidRDefault="00FE4824" w:rsidP="00F738CB">
      <w:pPr>
        <w:pStyle w:val="Paragrafoelenco"/>
        <w:numPr>
          <w:ilvl w:val="0"/>
          <w:numId w:val="6"/>
        </w:numPr>
        <w:tabs>
          <w:tab w:val="left" w:pos="851"/>
        </w:tabs>
        <w:spacing w:afterLines="70" w:after="168" w:line="360" w:lineRule="auto"/>
        <w:ind w:left="709" w:hanging="283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>ad applicare</w:t>
      </w:r>
      <w:r w:rsidR="00E06A1A" w:rsidRPr="00E06A1A">
        <w:t xml:space="preserve"> </w:t>
      </w:r>
      <w:r w:rsidR="00E06A1A" w:rsidRPr="00E06A1A">
        <w:rPr>
          <w:rFonts w:ascii="Roma Neue" w:hAnsi="Roma Neue" w:cs="Arial"/>
          <w:sz w:val="20"/>
          <w:szCs w:val="20"/>
        </w:rPr>
        <w:t>al personale impiegato nell’esecuzione del contratto, per tutta la sua durata</w:t>
      </w:r>
      <w:r w:rsidR="00E06A1A">
        <w:rPr>
          <w:rFonts w:ascii="Roma Neue" w:hAnsi="Roma Neue" w:cs="Arial"/>
          <w:sz w:val="20"/>
          <w:szCs w:val="20"/>
        </w:rPr>
        <w:t>,</w:t>
      </w:r>
      <w:r w:rsidRPr="001D0C3B">
        <w:rPr>
          <w:rFonts w:ascii="Roma Neue" w:hAnsi="Roma Neue" w:cs="Arial"/>
          <w:sz w:val="20"/>
          <w:szCs w:val="20"/>
        </w:rPr>
        <w:t xml:space="preserve"> </w:t>
      </w:r>
      <w:r w:rsidR="00524F5D" w:rsidRPr="001D0C3B">
        <w:rPr>
          <w:rFonts w:ascii="Roma Neue" w:hAnsi="Roma Neue" w:cs="Arial"/>
          <w:sz w:val="20"/>
          <w:szCs w:val="20"/>
        </w:rPr>
        <w:t>il seguente CCNL, tra quelli indicati nel</w:t>
      </w:r>
      <w:r w:rsidR="00AD6A16" w:rsidRPr="001D0C3B">
        <w:rPr>
          <w:rFonts w:ascii="Roma Neue" w:hAnsi="Roma Neue" w:cs="Arial"/>
          <w:sz w:val="20"/>
          <w:szCs w:val="20"/>
        </w:rPr>
        <w:t>la Lettera di invito</w:t>
      </w:r>
      <w:r w:rsidR="00524F5D" w:rsidRPr="001D0C3B">
        <w:rPr>
          <w:rFonts w:ascii="Roma Neue" w:hAnsi="Roma Neue" w:cs="Arial"/>
          <w:sz w:val="20"/>
          <w:szCs w:val="20"/>
        </w:rPr>
        <w:t>, presunto equivalente</w:t>
      </w:r>
      <w:r w:rsidR="00747E48" w:rsidRPr="00747E48">
        <w:rPr>
          <w:rFonts w:ascii="Roma Neue" w:hAnsi="Roma Neue" w:cs="Arial"/>
          <w:b/>
          <w:bCs/>
          <w:i/>
          <w:iCs/>
          <w:vertAlign w:val="superscript"/>
        </w:rPr>
        <w:footnoteReference w:id="1"/>
      </w:r>
      <w:r w:rsidR="00524F5D" w:rsidRPr="001D0C3B">
        <w:rPr>
          <w:rFonts w:ascii="Roma Neue" w:hAnsi="Roma Neue" w:cs="Arial"/>
          <w:sz w:val="20"/>
          <w:szCs w:val="20"/>
        </w:rPr>
        <w:t xml:space="preserve"> ai sensi dell’art. 3, comma 2, dell’Allegato I.01 al </w:t>
      </w:r>
      <w:r w:rsidR="002F3A4B" w:rsidRPr="001D0C3B">
        <w:rPr>
          <w:rFonts w:ascii="Roma Neue" w:hAnsi="Roma Neue" w:cs="Arial"/>
          <w:sz w:val="20"/>
          <w:szCs w:val="20"/>
        </w:rPr>
        <w:t>D. Lgs</w:t>
      </w:r>
      <w:r w:rsidR="00940BFE" w:rsidRPr="001D0C3B">
        <w:rPr>
          <w:rFonts w:ascii="Roma Neue" w:hAnsi="Roma Neue" w:cs="Arial"/>
          <w:sz w:val="20"/>
          <w:szCs w:val="20"/>
        </w:rPr>
        <w:t xml:space="preserve">.36/2023 e </w:t>
      </w:r>
      <w:proofErr w:type="spellStart"/>
      <w:r w:rsidR="00940BFE" w:rsidRPr="001D0C3B">
        <w:rPr>
          <w:rFonts w:ascii="Roma Neue" w:hAnsi="Roma Neue" w:cs="Arial"/>
          <w:sz w:val="20"/>
          <w:szCs w:val="20"/>
        </w:rPr>
        <w:t>s.m.i.</w:t>
      </w:r>
      <w:proofErr w:type="spellEnd"/>
      <w:r w:rsidR="00524F5D" w:rsidRPr="001D0C3B">
        <w:rPr>
          <w:rFonts w:ascii="Roma Neue" w:hAnsi="Roma Neue" w:cs="Arial"/>
          <w:sz w:val="20"/>
          <w:szCs w:val="20"/>
        </w:rPr>
        <w:t>, nei limiti di quanto previsto dal comma 1 del medesimo art. 3:</w:t>
      </w:r>
      <w:r w:rsidR="00646CB2" w:rsidRPr="001D0C3B">
        <w:rPr>
          <w:rFonts w:ascii="Roma Neue" w:hAnsi="Roma Neue" w:cs="Arial"/>
          <w:sz w:val="20"/>
          <w:szCs w:val="20"/>
        </w:rPr>
        <w:t xml:space="preserve"> CCNL</w:t>
      </w:r>
      <w:r w:rsidR="00524F5D" w:rsidRPr="001D0C3B">
        <w:rPr>
          <w:rFonts w:ascii="Roma Neue" w:hAnsi="Roma Neue" w:cs="Arial"/>
          <w:sz w:val="20"/>
          <w:szCs w:val="20"/>
        </w:rPr>
        <w:t xml:space="preserve"> </w:t>
      </w:r>
      <w:r w:rsidR="00524F5D" w:rsidRPr="004640E8">
        <w:rPr>
          <w:rFonts w:ascii="Roma Neue" w:hAnsi="Roma Neue" w:cs="Arial"/>
          <w:sz w:val="20"/>
          <w:szCs w:val="20"/>
        </w:rPr>
        <w:t>___________________</w:t>
      </w:r>
      <w:r w:rsidR="002F3A4B">
        <w:rPr>
          <w:rFonts w:ascii="Roma Neue" w:hAnsi="Roma Neue" w:cs="Arial"/>
          <w:sz w:val="20"/>
          <w:szCs w:val="20"/>
        </w:rPr>
        <w:t xml:space="preserve"> </w:t>
      </w:r>
      <w:r w:rsidR="00646CB2" w:rsidRPr="001D0C3B">
        <w:rPr>
          <w:rFonts w:ascii="Roma Neue" w:hAnsi="Roma Neue" w:cs="Arial"/>
          <w:sz w:val="20"/>
          <w:szCs w:val="20"/>
        </w:rPr>
        <w:t>Codice alfanumerico unico</w:t>
      </w:r>
      <w:r w:rsidR="006D5B19" w:rsidRPr="001D0C3B">
        <w:rPr>
          <w:rFonts w:ascii="Roma Neue" w:hAnsi="Roma Neue" w:cs="Arial"/>
          <w:sz w:val="20"/>
          <w:szCs w:val="20"/>
        </w:rPr>
        <w:t xml:space="preserve"> </w:t>
      </w:r>
      <w:r w:rsidR="002F3A4B">
        <w:rPr>
          <w:rFonts w:ascii="Roma Neue" w:hAnsi="Roma Neue" w:cs="Arial"/>
          <w:sz w:val="20"/>
          <w:szCs w:val="20"/>
        </w:rPr>
        <w:t xml:space="preserve">CNEL </w:t>
      </w:r>
      <w:r w:rsidR="006D5B19" w:rsidRPr="004640E8">
        <w:rPr>
          <w:rFonts w:ascii="Roma Neue" w:hAnsi="Roma Neue" w:cs="Arial"/>
          <w:sz w:val="20"/>
          <w:szCs w:val="20"/>
        </w:rPr>
        <w:t>______</w:t>
      </w:r>
      <w:r w:rsidR="00646CB2" w:rsidRPr="004640E8">
        <w:rPr>
          <w:rFonts w:ascii="Roma Neue" w:hAnsi="Roma Neue" w:cs="Arial"/>
          <w:sz w:val="20"/>
          <w:szCs w:val="20"/>
        </w:rPr>
        <w:t>____</w:t>
      </w:r>
      <w:r w:rsidR="00524F5D" w:rsidRPr="004640E8">
        <w:rPr>
          <w:rFonts w:ascii="Roma Neue" w:hAnsi="Roma Neue" w:cs="Arial"/>
          <w:sz w:val="20"/>
          <w:szCs w:val="20"/>
        </w:rPr>
        <w:t>;</w:t>
      </w:r>
    </w:p>
    <w:p w14:paraId="03BD5DFB" w14:textId="3F506ED2" w:rsidR="0088701A" w:rsidRPr="0088701A" w:rsidRDefault="0088701A" w:rsidP="00F738CB">
      <w:pPr>
        <w:pStyle w:val="Paragrafoelenco"/>
        <w:tabs>
          <w:tab w:val="left" w:pos="851"/>
        </w:tabs>
        <w:spacing w:afterLines="70" w:after="168" w:line="360" w:lineRule="auto"/>
        <w:ind w:left="709"/>
        <w:contextualSpacing/>
        <w:jc w:val="both"/>
        <w:rPr>
          <w:rFonts w:ascii="Roma Neue" w:hAnsi="Roma Neue" w:cs="Arial"/>
          <w:b/>
          <w:bCs/>
          <w:i/>
          <w:iCs/>
          <w:sz w:val="20"/>
          <w:szCs w:val="20"/>
        </w:rPr>
      </w:pPr>
      <w:r w:rsidRPr="0088701A">
        <w:rPr>
          <w:rFonts w:ascii="Roma Neue" w:hAnsi="Roma Neue" w:cs="Arial"/>
          <w:b/>
          <w:bCs/>
          <w:i/>
          <w:iCs/>
          <w:sz w:val="20"/>
          <w:szCs w:val="20"/>
        </w:rPr>
        <w:t>o, in alternativa:</w:t>
      </w:r>
    </w:p>
    <w:p w14:paraId="750513DF" w14:textId="7871A5D6" w:rsidR="009A662C" w:rsidRPr="009A662C" w:rsidRDefault="006C7827" w:rsidP="009A662C">
      <w:pPr>
        <w:pStyle w:val="Paragrafoelenco"/>
        <w:numPr>
          <w:ilvl w:val="0"/>
          <w:numId w:val="6"/>
        </w:numPr>
        <w:spacing w:afterLines="70" w:after="168" w:line="360" w:lineRule="auto"/>
        <w:ind w:left="709" w:hanging="283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>ad applicare</w:t>
      </w:r>
      <w:r w:rsidR="001D0C3B" w:rsidRPr="001D0C3B">
        <w:rPr>
          <w:rFonts w:ascii="Roma Neue" w:hAnsi="Roma Neue" w:cs="Arial"/>
          <w:sz w:val="20"/>
          <w:szCs w:val="20"/>
        </w:rPr>
        <w:t xml:space="preserve"> al personale impiegato nell’esecuzione del contratto</w:t>
      </w:r>
      <w:r w:rsidR="001103BD">
        <w:rPr>
          <w:rFonts w:ascii="Roma Neue" w:hAnsi="Roma Neue" w:cs="Arial"/>
          <w:sz w:val="20"/>
          <w:szCs w:val="20"/>
        </w:rPr>
        <w:t>,</w:t>
      </w:r>
      <w:r w:rsidR="001D0C3B" w:rsidRPr="001D0C3B">
        <w:rPr>
          <w:rFonts w:ascii="Roma Neue" w:hAnsi="Roma Neue" w:cs="Arial"/>
          <w:sz w:val="20"/>
          <w:szCs w:val="20"/>
        </w:rPr>
        <w:t xml:space="preserve"> per tutta la sua durata</w:t>
      </w:r>
      <w:r w:rsidR="001103BD">
        <w:rPr>
          <w:rFonts w:ascii="Roma Neue" w:hAnsi="Roma Neue" w:cs="Arial"/>
          <w:sz w:val="20"/>
          <w:szCs w:val="20"/>
        </w:rPr>
        <w:t>,</w:t>
      </w:r>
      <w:r w:rsidR="001D0C3B" w:rsidRPr="001103BD">
        <w:rPr>
          <w:rFonts w:ascii="Roma Neue" w:hAnsi="Roma Neue" w:cs="Arial"/>
          <w:sz w:val="20"/>
          <w:szCs w:val="20"/>
        </w:rPr>
        <w:t xml:space="preserve"> </w:t>
      </w:r>
      <w:r w:rsidR="00EE2559" w:rsidRPr="001103BD">
        <w:rPr>
          <w:rFonts w:ascii="Roma Neue" w:hAnsi="Roma Neue" w:cs="Arial"/>
          <w:sz w:val="20"/>
          <w:szCs w:val="20"/>
        </w:rPr>
        <w:t xml:space="preserve">il </w:t>
      </w:r>
      <w:r w:rsidR="001103BD" w:rsidRPr="001103BD">
        <w:rPr>
          <w:rFonts w:ascii="Roma Neue" w:hAnsi="Roma Neue" w:cs="Arial"/>
          <w:sz w:val="20"/>
          <w:szCs w:val="20"/>
        </w:rPr>
        <w:t xml:space="preserve">seguente </w:t>
      </w:r>
      <w:r w:rsidR="00EE2559" w:rsidRPr="001103BD">
        <w:rPr>
          <w:rFonts w:ascii="Roma Neue" w:hAnsi="Roma Neue" w:cs="Arial"/>
          <w:sz w:val="20"/>
          <w:szCs w:val="20"/>
        </w:rPr>
        <w:t>CCNL</w:t>
      </w:r>
      <w:r w:rsidR="002F3A4B">
        <w:rPr>
          <w:rFonts w:ascii="Roma Neue" w:hAnsi="Roma Neue" w:cs="Arial"/>
          <w:sz w:val="20"/>
          <w:szCs w:val="20"/>
        </w:rPr>
        <w:t xml:space="preserve"> c</w:t>
      </w:r>
      <w:r w:rsidR="00BD50A5" w:rsidRPr="001103BD">
        <w:rPr>
          <w:rFonts w:ascii="Roma Neue" w:hAnsi="Roma Neue" w:cs="Arial"/>
          <w:sz w:val="20"/>
          <w:szCs w:val="20"/>
        </w:rPr>
        <w:t xml:space="preserve">he garantisce </w:t>
      </w:r>
      <w:r w:rsidR="001D0C3B" w:rsidRPr="001103BD">
        <w:rPr>
          <w:rFonts w:ascii="Roma Neue" w:hAnsi="Roma Neue" w:cs="Arial"/>
          <w:sz w:val="20"/>
          <w:szCs w:val="20"/>
        </w:rPr>
        <w:t>le stesse tutele economiche e normative rispetto a quello indicato nella Lettera di invito, come evidenziato nella dichiarazione di equivalenza che la Sport e Salute provvederà ad acquisire prima di procedere all’aggiudicazione</w:t>
      </w:r>
      <w:r w:rsidR="001A75AC" w:rsidRPr="001103BD">
        <w:rPr>
          <w:rFonts w:ascii="Roma Neue" w:hAnsi="Roma Neue" w:cs="Arial"/>
          <w:sz w:val="20"/>
          <w:szCs w:val="20"/>
        </w:rPr>
        <w:t>:</w:t>
      </w:r>
      <w:r w:rsidR="00E06A1A" w:rsidRPr="001103BD">
        <w:rPr>
          <w:rFonts w:ascii="Roma Neue" w:hAnsi="Roma Neue" w:cs="Arial"/>
          <w:sz w:val="20"/>
          <w:szCs w:val="20"/>
        </w:rPr>
        <w:t xml:space="preserve"> </w:t>
      </w:r>
      <w:r w:rsidR="00CB41DE" w:rsidRPr="001103BD">
        <w:rPr>
          <w:rFonts w:ascii="Roma Neue" w:hAnsi="Roma Neue" w:cs="Arial"/>
          <w:sz w:val="20"/>
          <w:szCs w:val="20"/>
        </w:rPr>
        <w:t>CCNL_______________</w:t>
      </w:r>
      <w:r w:rsidR="00FF169A" w:rsidRPr="001103BD">
        <w:rPr>
          <w:rFonts w:ascii="Roma Neue" w:hAnsi="Roma Neue" w:cs="Arial"/>
          <w:sz w:val="20"/>
          <w:szCs w:val="20"/>
        </w:rPr>
        <w:t xml:space="preserve"> </w:t>
      </w:r>
      <w:r w:rsidR="00CB41DE" w:rsidRPr="001103BD">
        <w:rPr>
          <w:rFonts w:ascii="Roma Neue" w:hAnsi="Roma Neue" w:cs="Arial"/>
          <w:sz w:val="20"/>
          <w:szCs w:val="20"/>
        </w:rPr>
        <w:t>Codice alfanumerico unico</w:t>
      </w:r>
      <w:r w:rsidR="002F3A4B">
        <w:rPr>
          <w:rFonts w:ascii="Roma Neue" w:hAnsi="Roma Neue" w:cs="Arial"/>
          <w:sz w:val="20"/>
          <w:szCs w:val="20"/>
        </w:rPr>
        <w:t xml:space="preserve"> CNEL</w:t>
      </w:r>
      <w:r w:rsidR="00CB41DE" w:rsidRPr="001103BD">
        <w:rPr>
          <w:rFonts w:ascii="Roma Neue" w:hAnsi="Roma Neue" w:cs="Arial"/>
          <w:sz w:val="20"/>
          <w:szCs w:val="20"/>
        </w:rPr>
        <w:t>:</w:t>
      </w:r>
      <w:r w:rsidR="00380BD6" w:rsidRPr="001103BD">
        <w:rPr>
          <w:rFonts w:ascii="Roma Neue" w:hAnsi="Roma Neue" w:cs="Arial"/>
          <w:sz w:val="20"/>
          <w:szCs w:val="20"/>
        </w:rPr>
        <w:t xml:space="preserve"> </w:t>
      </w:r>
      <w:r w:rsidR="00CB41DE" w:rsidRPr="001103BD">
        <w:rPr>
          <w:rFonts w:ascii="Roma Neue" w:hAnsi="Roma Neue" w:cs="Arial"/>
          <w:sz w:val="20"/>
          <w:szCs w:val="20"/>
        </w:rPr>
        <w:t>__________________</w:t>
      </w:r>
      <w:r w:rsidR="008910D6" w:rsidRPr="001103BD">
        <w:rPr>
          <w:rFonts w:ascii="Roma Neue" w:hAnsi="Roma Neue" w:cs="Arial"/>
          <w:sz w:val="20"/>
          <w:szCs w:val="20"/>
        </w:rPr>
        <w:t>;</w:t>
      </w:r>
    </w:p>
    <w:p w14:paraId="0DF356D9" w14:textId="4F2AAB7E" w:rsidR="00C30ADF" w:rsidRPr="00C30ADF" w:rsidRDefault="001D0C3B" w:rsidP="009A662C">
      <w:pPr>
        <w:pStyle w:val="Paragrafoelenco"/>
        <w:numPr>
          <w:ilvl w:val="0"/>
          <w:numId w:val="4"/>
        </w:numPr>
        <w:spacing w:afterLines="70" w:after="168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>di assicurare l’applicazione delle medesime tutele economiche e normative garantite ai propri dipendenti ai lavoratori delle imprese che operano in subappalto;</w:t>
      </w:r>
    </w:p>
    <w:p w14:paraId="725E10A4" w14:textId="114F3D2C" w:rsidR="009C26B9" w:rsidRPr="009C26B9" w:rsidRDefault="00AA5957" w:rsidP="009C26B9">
      <w:pPr>
        <w:pStyle w:val="Paragrafoelenco"/>
        <w:numPr>
          <w:ilvl w:val="0"/>
          <w:numId w:val="4"/>
        </w:numPr>
        <w:spacing w:afterLines="70" w:after="168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>di avere</w:t>
      </w:r>
      <w:r w:rsidR="001D0C3B" w:rsidRPr="001D0C3B">
        <w:rPr>
          <w:rFonts w:ascii="Roma Neue" w:hAnsi="Roma Neue" w:cs="Arial"/>
          <w:sz w:val="20"/>
          <w:szCs w:val="20"/>
        </w:rPr>
        <w:t xml:space="preserve">, </w:t>
      </w:r>
      <w:r w:rsidRPr="001D0C3B">
        <w:rPr>
          <w:rFonts w:ascii="Roma Neue" w:hAnsi="Roma Neue" w:cs="Arial"/>
          <w:sz w:val="20"/>
          <w:szCs w:val="20"/>
        </w:rPr>
        <w:t>alla data di presentazione della domanda</w:t>
      </w:r>
      <w:r w:rsidR="001D0C3B" w:rsidRPr="001D0C3B">
        <w:rPr>
          <w:rFonts w:ascii="Roma Neue" w:hAnsi="Roma Neue" w:cs="Arial"/>
          <w:sz w:val="20"/>
          <w:szCs w:val="20"/>
        </w:rPr>
        <w:t xml:space="preserve">, un numero di dipendenti impiegati </w:t>
      </w:r>
      <w:r w:rsidRPr="001D0C3B">
        <w:rPr>
          <w:rFonts w:ascii="Roma Neue" w:hAnsi="Roma Neue" w:cs="Arial"/>
          <w:sz w:val="20"/>
          <w:szCs w:val="20"/>
        </w:rPr>
        <w:t xml:space="preserve">pari a </w:t>
      </w:r>
      <w:r w:rsidRPr="009C26B9">
        <w:rPr>
          <w:rFonts w:ascii="Roma Neue" w:hAnsi="Roma Neue" w:cs="Arial"/>
          <w:sz w:val="20"/>
          <w:szCs w:val="20"/>
        </w:rPr>
        <w:t>______</w:t>
      </w:r>
      <w:r w:rsidR="009C26B9">
        <w:rPr>
          <w:rFonts w:ascii="Roma Neue" w:hAnsi="Roma Neue" w:cs="Arial"/>
          <w:sz w:val="20"/>
          <w:szCs w:val="20"/>
        </w:rPr>
        <w:t>__</w:t>
      </w:r>
      <w:r w:rsidRPr="009C26B9">
        <w:rPr>
          <w:rFonts w:ascii="Roma Neue" w:hAnsi="Roma Neue" w:cs="Arial"/>
          <w:sz w:val="20"/>
          <w:szCs w:val="20"/>
        </w:rPr>
        <w:t>;</w:t>
      </w:r>
    </w:p>
    <w:p w14:paraId="1A253E2B" w14:textId="61992350" w:rsidR="009C26B9" w:rsidRPr="00FD4CEB" w:rsidRDefault="009C26B9" w:rsidP="009C26B9">
      <w:pPr>
        <w:pStyle w:val="Paragrafoelenco"/>
        <w:numPr>
          <w:ilvl w:val="0"/>
          <w:numId w:val="4"/>
        </w:numPr>
        <w:spacing w:after="0" w:line="240" w:lineRule="auto"/>
        <w:ind w:left="425" w:hanging="425"/>
        <w:contextualSpacing/>
        <w:jc w:val="both"/>
        <w:rPr>
          <w:rFonts w:ascii="Roma Neue" w:hAnsi="Roma Neue" w:cs="Arial"/>
          <w:sz w:val="20"/>
          <w:szCs w:val="20"/>
        </w:rPr>
      </w:pPr>
      <w:r w:rsidRPr="00FD4CEB">
        <w:rPr>
          <w:rFonts w:ascii="Roma Neue" w:hAnsi="Roma Neue" w:cs="Arial"/>
          <w:sz w:val="20"/>
          <w:szCs w:val="20"/>
        </w:rPr>
        <w:t>in merito all’assolvimento degli obblighi di cui alla legge n. 68/1999</w:t>
      </w:r>
      <w:r>
        <w:rPr>
          <w:rFonts w:ascii="Roma Neue" w:hAnsi="Roma Neue" w:cs="Arial"/>
          <w:sz w:val="20"/>
          <w:szCs w:val="20"/>
        </w:rPr>
        <w:t xml:space="preserve">, dichiara: </w:t>
      </w:r>
      <w:r w:rsidRPr="001A09F6">
        <w:rPr>
          <w:rFonts w:ascii="Roma Neue" w:hAnsi="Roma Neue" w:cs="Arial"/>
          <w:i/>
          <w:iCs/>
          <w:sz w:val="20"/>
          <w:szCs w:val="20"/>
        </w:rPr>
        <w:t>(</w:t>
      </w:r>
      <w:r>
        <w:rPr>
          <w:rFonts w:ascii="Roma Neue" w:hAnsi="Roma Neue" w:cs="Arial"/>
          <w:i/>
          <w:iCs/>
          <w:sz w:val="20"/>
          <w:szCs w:val="20"/>
        </w:rPr>
        <w:t>s</w:t>
      </w:r>
      <w:r w:rsidRPr="001C2ED7">
        <w:rPr>
          <w:rFonts w:ascii="Roma Neue" w:hAnsi="Roma Neue" w:cs="Arial"/>
          <w:i/>
          <w:iCs/>
          <w:sz w:val="20"/>
          <w:szCs w:val="20"/>
        </w:rPr>
        <w:t xml:space="preserve">elezionare una </w:t>
      </w:r>
      <w:r w:rsidRPr="001C2ED7">
        <w:rPr>
          <w:rFonts w:ascii="Roma Neue" w:hAnsi="Roma Neue" w:cs="Arial"/>
          <w:i/>
          <w:iCs/>
          <w:sz w:val="20"/>
          <w:szCs w:val="20"/>
        </w:rPr>
        <w:t>delle opzioni</w:t>
      </w:r>
      <w:r w:rsidRPr="001C2ED7">
        <w:rPr>
          <w:rFonts w:ascii="Roma Neue" w:hAnsi="Roma Neue" w:cs="Arial"/>
          <w:i/>
          <w:iCs/>
          <w:sz w:val="20"/>
          <w:szCs w:val="20"/>
        </w:rPr>
        <w:t xml:space="preserve"> di seguito riportate</w:t>
      </w:r>
      <w:r>
        <w:rPr>
          <w:rFonts w:ascii="Roma Neue" w:hAnsi="Roma Neue" w:cs="Arial"/>
          <w:sz w:val="20"/>
          <w:szCs w:val="20"/>
        </w:rPr>
        <w:t>)</w:t>
      </w:r>
    </w:p>
    <w:tbl>
      <w:tblPr>
        <w:tblStyle w:val="Grigliatabella"/>
        <w:tblpPr w:leftFromText="141" w:rightFromText="141" w:vertAnchor="text" w:horzAnchor="page" w:tblpX="1810" w:tblpY="220"/>
        <w:tblW w:w="8926" w:type="dxa"/>
        <w:tblLook w:val="04A0" w:firstRow="1" w:lastRow="0" w:firstColumn="1" w:lastColumn="0" w:noHBand="0" w:noVBand="1"/>
      </w:tblPr>
      <w:tblGrid>
        <w:gridCol w:w="495"/>
        <w:gridCol w:w="560"/>
        <w:gridCol w:w="7871"/>
      </w:tblGrid>
      <w:tr w:rsidR="009C26B9" w:rsidRPr="00FD4CEB" w14:paraId="13F3A9B1" w14:textId="77777777" w:rsidTr="009B50B1">
        <w:trPr>
          <w:trHeight w:val="746"/>
        </w:trPr>
        <w:tc>
          <w:tcPr>
            <w:tcW w:w="495" w:type="dxa"/>
          </w:tcPr>
          <w:p w14:paraId="21CEB07E" w14:textId="77777777" w:rsidR="009C26B9" w:rsidRPr="00FD4CEB" w:rsidRDefault="009C26B9" w:rsidP="009B50B1">
            <w:pPr>
              <w:rPr>
                <w:rFonts w:ascii="Roma Neue" w:eastAsiaTheme="minorHAnsi" w:hAnsi="Roma Neue" w:cs="Arial"/>
              </w:rPr>
            </w:pPr>
          </w:p>
          <w:p w14:paraId="1155A672" w14:textId="77777777" w:rsidR="009C26B9" w:rsidRPr="00FD4CEB" w:rsidRDefault="009C26B9" w:rsidP="009B50B1">
            <w:pPr>
              <w:rPr>
                <w:rFonts w:ascii="Roma Neue" w:hAnsi="Roma Neue" w:cs="Arial"/>
              </w:rPr>
            </w:pPr>
            <w:r w:rsidRPr="00FD4CEB">
              <w:rPr>
                <w:rFonts w:ascii="Roma Neue" w:eastAsiaTheme="minorHAnsi" w:hAnsi="Roma Neue" w:cs="Arial"/>
              </w:rPr>
              <w:fldChar w:fldCharType="begin">
                <w:ffData>
                  <w:name w:val="Controllo4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4CEB">
              <w:rPr>
                <w:rFonts w:ascii="Roma Neue" w:eastAsiaTheme="minorHAnsi" w:hAnsi="Roma Neue" w:cs="Arial"/>
              </w:rPr>
              <w:instrText xml:space="preserve"> FORMCHECKBOX </w:instrText>
            </w:r>
            <w:r w:rsidRPr="00FD4CEB">
              <w:rPr>
                <w:rFonts w:ascii="Roma Neue" w:eastAsiaTheme="minorHAnsi" w:hAnsi="Roma Neue" w:cs="Arial"/>
              </w:rPr>
            </w:r>
            <w:r w:rsidRPr="00FD4CEB">
              <w:rPr>
                <w:rFonts w:ascii="Roma Neue" w:eastAsiaTheme="minorHAnsi" w:hAnsi="Roma Neue" w:cs="Arial"/>
              </w:rPr>
              <w:fldChar w:fldCharType="separate"/>
            </w:r>
            <w:r w:rsidRPr="00FD4CEB">
              <w:rPr>
                <w:rFonts w:ascii="Roma Neue" w:eastAsiaTheme="minorHAnsi" w:hAnsi="Roma Neue" w:cs="Arial"/>
              </w:rPr>
              <w:fldChar w:fldCharType="end"/>
            </w:r>
          </w:p>
        </w:tc>
        <w:tc>
          <w:tcPr>
            <w:tcW w:w="8431" w:type="dxa"/>
            <w:gridSpan w:val="2"/>
          </w:tcPr>
          <w:p w14:paraId="1DDF20A2" w14:textId="77777777" w:rsidR="009C26B9" w:rsidRPr="00FD4CEB" w:rsidRDefault="009C26B9" w:rsidP="009B50B1">
            <w:pPr>
              <w:tabs>
                <w:tab w:val="num" w:pos="560"/>
              </w:tabs>
              <w:spacing w:before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FD4CEB">
              <w:rPr>
                <w:rFonts w:ascii="Roma Neue" w:hAnsi="Roma Neue" w:cs="Arial"/>
              </w:rPr>
              <w:t>di aver assolto, al momento della presentazione dell’offerta, agli obblighi di cui alla Legge 68/1999;</w:t>
            </w:r>
          </w:p>
        </w:tc>
      </w:tr>
      <w:tr w:rsidR="009C26B9" w:rsidRPr="00FD4CEB" w14:paraId="51D918CF" w14:textId="77777777" w:rsidTr="009B50B1">
        <w:trPr>
          <w:trHeight w:val="375"/>
        </w:trPr>
        <w:tc>
          <w:tcPr>
            <w:tcW w:w="495" w:type="dxa"/>
          </w:tcPr>
          <w:p w14:paraId="05C19FAE" w14:textId="77777777" w:rsidR="009C26B9" w:rsidRPr="00FD4CEB" w:rsidRDefault="009C26B9" w:rsidP="009B50B1">
            <w:pPr>
              <w:rPr>
                <w:rFonts w:ascii="Roma Neue" w:eastAsiaTheme="minorHAnsi" w:hAnsi="Roma Neue" w:cs="Arial"/>
              </w:rPr>
            </w:pPr>
          </w:p>
        </w:tc>
        <w:tc>
          <w:tcPr>
            <w:tcW w:w="8431" w:type="dxa"/>
            <w:gridSpan w:val="2"/>
            <w:vAlign w:val="center"/>
          </w:tcPr>
          <w:p w14:paraId="70178869" w14:textId="77777777" w:rsidR="009C26B9" w:rsidRPr="00FD4CEB" w:rsidRDefault="009C26B9" w:rsidP="009B50B1">
            <w:pPr>
              <w:tabs>
                <w:tab w:val="num" w:pos="560"/>
              </w:tabs>
              <w:spacing w:before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i/>
                <w:iCs/>
              </w:rPr>
            </w:pPr>
            <w:r w:rsidRPr="00FD4CEB">
              <w:rPr>
                <w:rFonts w:ascii="Roma Neue" w:hAnsi="Roma Neue" w:cs="Arial"/>
                <w:b/>
                <w:bCs/>
                <w:i/>
                <w:iCs/>
              </w:rPr>
              <w:t>Oppure, in alternativa</w:t>
            </w:r>
          </w:p>
        </w:tc>
      </w:tr>
      <w:tr w:rsidR="009C26B9" w:rsidRPr="00FD4CEB" w14:paraId="2789A401" w14:textId="77777777" w:rsidTr="009B50B1">
        <w:trPr>
          <w:trHeight w:val="532"/>
        </w:trPr>
        <w:tc>
          <w:tcPr>
            <w:tcW w:w="495" w:type="dxa"/>
            <w:vAlign w:val="center"/>
          </w:tcPr>
          <w:p w14:paraId="10999000" w14:textId="77777777" w:rsidR="009C26B9" w:rsidRPr="00FD4CEB" w:rsidRDefault="009C26B9" w:rsidP="009B50B1">
            <w:pPr>
              <w:rPr>
                <w:rFonts w:ascii="Roma Neue" w:eastAsiaTheme="minorHAnsi" w:hAnsi="Roma Neue" w:cs="Arial"/>
              </w:rPr>
            </w:pPr>
            <w:r w:rsidRPr="00FD4CEB">
              <w:rPr>
                <w:rFonts w:ascii="Roma Neue" w:eastAsiaTheme="minorHAnsi" w:hAnsi="Roma Neue" w:cs="Arial"/>
              </w:rPr>
              <w:fldChar w:fldCharType="begin">
                <w:ffData>
                  <w:name w:val="Controllo4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4CEB">
              <w:rPr>
                <w:rFonts w:ascii="Roma Neue" w:eastAsiaTheme="minorHAnsi" w:hAnsi="Roma Neue" w:cs="Arial"/>
              </w:rPr>
              <w:instrText xml:space="preserve"> FORMCHECKBOX </w:instrText>
            </w:r>
            <w:r w:rsidRPr="00FD4CEB">
              <w:rPr>
                <w:rFonts w:ascii="Roma Neue" w:eastAsiaTheme="minorHAnsi" w:hAnsi="Roma Neue" w:cs="Arial"/>
              </w:rPr>
            </w:r>
            <w:r w:rsidRPr="00FD4CEB">
              <w:rPr>
                <w:rFonts w:ascii="Roma Neue" w:eastAsiaTheme="minorHAnsi" w:hAnsi="Roma Neue" w:cs="Arial"/>
              </w:rPr>
              <w:fldChar w:fldCharType="separate"/>
            </w:r>
            <w:r w:rsidRPr="00FD4CEB">
              <w:rPr>
                <w:rFonts w:ascii="Roma Neue" w:eastAsiaTheme="minorHAnsi" w:hAnsi="Roma Neue" w:cs="Arial"/>
              </w:rPr>
              <w:fldChar w:fldCharType="end"/>
            </w:r>
          </w:p>
        </w:tc>
        <w:tc>
          <w:tcPr>
            <w:tcW w:w="8431" w:type="dxa"/>
            <w:gridSpan w:val="2"/>
          </w:tcPr>
          <w:p w14:paraId="6E35F875" w14:textId="77777777" w:rsidR="009C26B9" w:rsidRPr="00FD4CEB" w:rsidRDefault="009C26B9" w:rsidP="009B50B1">
            <w:pPr>
              <w:tabs>
                <w:tab w:val="num" w:pos="560"/>
              </w:tabs>
              <w:spacing w:before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FD4CEB">
              <w:rPr>
                <w:rFonts w:ascii="Roma Neue" w:hAnsi="Roma Neue" w:cs="Arial"/>
              </w:rPr>
              <w:t>di non essere tenuto alla disciplina della Legge n. 68/1999, in quanto:</w:t>
            </w:r>
          </w:p>
        </w:tc>
      </w:tr>
      <w:tr w:rsidR="009C26B9" w:rsidRPr="00FD4CEB" w14:paraId="576AA9E8" w14:textId="77777777" w:rsidTr="009B50B1">
        <w:trPr>
          <w:trHeight w:val="466"/>
        </w:trPr>
        <w:tc>
          <w:tcPr>
            <w:tcW w:w="495" w:type="dxa"/>
            <w:vMerge w:val="restart"/>
          </w:tcPr>
          <w:p w14:paraId="66658BCF" w14:textId="77777777" w:rsidR="009C26B9" w:rsidRPr="00FD4CEB" w:rsidRDefault="009C26B9" w:rsidP="009B50B1">
            <w:pPr>
              <w:rPr>
                <w:rFonts w:ascii="Roma Neue" w:eastAsiaTheme="minorHAnsi" w:hAnsi="Roma Neue" w:cs="Arial"/>
              </w:rPr>
            </w:pPr>
          </w:p>
        </w:tc>
        <w:tc>
          <w:tcPr>
            <w:tcW w:w="560" w:type="dxa"/>
            <w:vAlign w:val="center"/>
          </w:tcPr>
          <w:p w14:paraId="60B16F0C" w14:textId="77777777" w:rsidR="009C26B9" w:rsidRPr="00FD4CEB" w:rsidRDefault="009C26B9" w:rsidP="009B50B1">
            <w:pPr>
              <w:rPr>
                <w:rFonts w:ascii="Roma Neue" w:hAnsi="Roma Neue" w:cs="Arial"/>
                <w:i/>
                <w:iCs/>
              </w:rPr>
            </w:pPr>
            <w:r w:rsidRPr="00FD4CEB">
              <w:rPr>
                <w:rFonts w:ascii="Roma Neue" w:eastAsiaTheme="minorHAnsi" w:hAnsi="Roma Neue" w:cs="Arial"/>
              </w:rPr>
              <w:fldChar w:fldCharType="begin">
                <w:ffData>
                  <w:name w:val="Controllo4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4CEB">
              <w:rPr>
                <w:rFonts w:ascii="Roma Neue" w:eastAsiaTheme="minorHAnsi" w:hAnsi="Roma Neue" w:cs="Arial"/>
              </w:rPr>
              <w:instrText xml:space="preserve"> FORMCHECKBOX </w:instrText>
            </w:r>
            <w:r w:rsidRPr="00FD4CEB">
              <w:rPr>
                <w:rFonts w:ascii="Roma Neue" w:eastAsiaTheme="minorHAnsi" w:hAnsi="Roma Neue" w:cs="Arial"/>
              </w:rPr>
            </w:r>
            <w:r w:rsidRPr="00FD4CEB">
              <w:rPr>
                <w:rFonts w:ascii="Roma Neue" w:eastAsiaTheme="minorHAnsi" w:hAnsi="Roma Neue" w:cs="Arial"/>
              </w:rPr>
              <w:fldChar w:fldCharType="separate"/>
            </w:r>
            <w:r w:rsidRPr="00FD4CEB">
              <w:rPr>
                <w:rFonts w:ascii="Roma Neue" w:eastAsiaTheme="minorHAnsi" w:hAnsi="Roma Neue" w:cs="Arial"/>
              </w:rPr>
              <w:fldChar w:fldCharType="end"/>
            </w:r>
          </w:p>
        </w:tc>
        <w:tc>
          <w:tcPr>
            <w:tcW w:w="7871" w:type="dxa"/>
          </w:tcPr>
          <w:p w14:paraId="11FDF9F3" w14:textId="77777777" w:rsidR="009C26B9" w:rsidRPr="00FD4CEB" w:rsidRDefault="009C26B9" w:rsidP="009B50B1">
            <w:pPr>
              <w:tabs>
                <w:tab w:val="num" w:pos="560"/>
              </w:tabs>
              <w:spacing w:before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FD4CEB">
              <w:rPr>
                <w:rFonts w:ascii="Roma Neue" w:hAnsi="Roma Neue" w:cs="Arial"/>
              </w:rPr>
              <w:t>occupa un numero di dipendenti inferiore a 15;</w:t>
            </w:r>
          </w:p>
        </w:tc>
      </w:tr>
      <w:tr w:rsidR="009C26B9" w:rsidRPr="00FD4CEB" w14:paraId="4A18B006" w14:textId="77777777" w:rsidTr="009B50B1">
        <w:trPr>
          <w:trHeight w:val="466"/>
        </w:trPr>
        <w:tc>
          <w:tcPr>
            <w:tcW w:w="495" w:type="dxa"/>
            <w:vMerge/>
          </w:tcPr>
          <w:p w14:paraId="3204FFD3" w14:textId="77777777" w:rsidR="009C26B9" w:rsidRPr="00FD4CEB" w:rsidRDefault="009C26B9" w:rsidP="009B50B1">
            <w:pPr>
              <w:rPr>
                <w:rFonts w:ascii="Roma Neue" w:hAnsi="Roma Neue" w:cs="Arial"/>
                <w:i/>
                <w:iCs/>
              </w:rPr>
            </w:pPr>
          </w:p>
        </w:tc>
        <w:tc>
          <w:tcPr>
            <w:tcW w:w="8431" w:type="dxa"/>
            <w:gridSpan w:val="2"/>
          </w:tcPr>
          <w:p w14:paraId="04D713A1" w14:textId="77777777" w:rsidR="009C26B9" w:rsidRPr="00FD4CEB" w:rsidRDefault="009C26B9" w:rsidP="009B50B1">
            <w:pPr>
              <w:tabs>
                <w:tab w:val="num" w:pos="560"/>
              </w:tabs>
              <w:spacing w:before="120" w:line="280" w:lineRule="exact"/>
              <w:ind w:right="11"/>
              <w:jc w:val="both"/>
              <w:rPr>
                <w:rFonts w:ascii="Roma Neue" w:hAnsi="Roma Neue" w:cs="Arial"/>
                <w:i/>
                <w:iCs/>
              </w:rPr>
            </w:pPr>
            <w:r w:rsidRPr="00FD4CEB">
              <w:rPr>
                <w:rFonts w:ascii="Roma Neue" w:hAnsi="Roma Neue" w:cs="Arial"/>
                <w:i/>
                <w:iCs/>
              </w:rPr>
              <w:t>Oppure,</w:t>
            </w:r>
          </w:p>
        </w:tc>
      </w:tr>
      <w:tr w:rsidR="009C26B9" w:rsidRPr="00FD4CEB" w14:paraId="201E4756" w14:textId="77777777" w:rsidTr="009B50B1">
        <w:trPr>
          <w:trHeight w:val="922"/>
        </w:trPr>
        <w:tc>
          <w:tcPr>
            <w:tcW w:w="495" w:type="dxa"/>
          </w:tcPr>
          <w:p w14:paraId="3025BA49" w14:textId="77777777" w:rsidR="009C26B9" w:rsidRPr="00FD4CEB" w:rsidRDefault="009C26B9" w:rsidP="009B50B1">
            <w:pPr>
              <w:rPr>
                <w:rFonts w:ascii="Roma Neue" w:eastAsiaTheme="minorHAnsi" w:hAnsi="Roma Neue" w:cs="Arial"/>
              </w:rPr>
            </w:pPr>
          </w:p>
        </w:tc>
        <w:tc>
          <w:tcPr>
            <w:tcW w:w="560" w:type="dxa"/>
          </w:tcPr>
          <w:p w14:paraId="32684FC6" w14:textId="77777777" w:rsidR="009C26B9" w:rsidRPr="00FD4CEB" w:rsidRDefault="009C26B9" w:rsidP="009B50B1">
            <w:pPr>
              <w:rPr>
                <w:rFonts w:ascii="Roma Neue" w:eastAsiaTheme="minorHAnsi" w:hAnsi="Roma Neue" w:cs="Arial"/>
              </w:rPr>
            </w:pPr>
          </w:p>
          <w:p w14:paraId="66C91CD2" w14:textId="77777777" w:rsidR="009C26B9" w:rsidRPr="00FD4CEB" w:rsidRDefault="009C26B9" w:rsidP="009B50B1">
            <w:pPr>
              <w:rPr>
                <w:rFonts w:ascii="Roma Neue" w:hAnsi="Roma Neue" w:cs="Arial"/>
              </w:rPr>
            </w:pPr>
            <w:r w:rsidRPr="00FD4CEB">
              <w:rPr>
                <w:rFonts w:ascii="Roma Neue" w:eastAsiaTheme="minorHAnsi" w:hAnsi="Roma Neue" w:cs="Arial"/>
              </w:rPr>
              <w:fldChar w:fldCharType="begin">
                <w:ffData>
                  <w:name w:val="Controllo4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4CEB">
              <w:rPr>
                <w:rFonts w:ascii="Roma Neue" w:eastAsiaTheme="minorHAnsi" w:hAnsi="Roma Neue" w:cs="Arial"/>
              </w:rPr>
              <w:instrText xml:space="preserve"> FORMCHECKBOX </w:instrText>
            </w:r>
            <w:r w:rsidRPr="00FD4CEB">
              <w:rPr>
                <w:rFonts w:ascii="Roma Neue" w:eastAsiaTheme="minorHAnsi" w:hAnsi="Roma Neue" w:cs="Arial"/>
              </w:rPr>
            </w:r>
            <w:r w:rsidRPr="00FD4CEB">
              <w:rPr>
                <w:rFonts w:ascii="Roma Neue" w:eastAsiaTheme="minorHAnsi" w:hAnsi="Roma Neue" w:cs="Arial"/>
              </w:rPr>
              <w:fldChar w:fldCharType="separate"/>
            </w:r>
            <w:r w:rsidRPr="00FD4CEB">
              <w:rPr>
                <w:rFonts w:ascii="Roma Neue" w:eastAsiaTheme="minorHAnsi" w:hAnsi="Roma Neue" w:cs="Arial"/>
              </w:rPr>
              <w:fldChar w:fldCharType="end"/>
            </w:r>
          </w:p>
        </w:tc>
        <w:tc>
          <w:tcPr>
            <w:tcW w:w="7871" w:type="dxa"/>
          </w:tcPr>
          <w:p w14:paraId="4C637F7A" w14:textId="77777777" w:rsidR="009C26B9" w:rsidRPr="00FD4CEB" w:rsidRDefault="009C26B9" w:rsidP="009B50B1">
            <w:pPr>
              <w:tabs>
                <w:tab w:val="left" w:pos="851"/>
              </w:tabs>
              <w:spacing w:before="120" w:line="280" w:lineRule="exact"/>
              <w:ind w:right="11"/>
              <w:jc w:val="both"/>
              <w:rPr>
                <w:rFonts w:ascii="Roma Neue" w:eastAsiaTheme="minorHAnsi" w:hAnsi="Roma Neue" w:cs="Arial"/>
              </w:rPr>
            </w:pPr>
            <w:r w:rsidRPr="00FD4CEB">
              <w:rPr>
                <w:rFonts w:ascii="Roma Neue" w:hAnsi="Roma Neue" w:cs="Arial"/>
              </w:rPr>
              <w:t>la</w:t>
            </w:r>
            <w:r w:rsidRPr="00FD4CEB">
              <w:rPr>
                <w:rFonts w:ascii="Roma Neue" w:eastAsiaTheme="minorHAnsi" w:hAnsi="Roma Neue" w:cs="Arial"/>
              </w:rPr>
              <w:t xml:space="preserve"> propria azienda</w:t>
            </w:r>
            <w:r>
              <w:rPr>
                <w:rFonts w:ascii="Roma Neue" w:eastAsiaTheme="minorHAnsi" w:hAnsi="Roma Neue" w:cs="Arial"/>
              </w:rPr>
              <w:t xml:space="preserve">, </w:t>
            </w:r>
            <w:r w:rsidRPr="00FD4CEB">
              <w:rPr>
                <w:rFonts w:ascii="Roma Neue" w:eastAsiaTheme="minorHAnsi" w:hAnsi="Roma Neue" w:cs="Arial"/>
              </w:rPr>
              <w:t>pur avendo un numero di dipendenti pari o superiore a 15, non rientra negli obblighi imposti dalla legge n. 68/1999 in quanto il numero dipendenti computabili nella quota ivi prevista risulta inferiore a 15;</w:t>
            </w:r>
          </w:p>
        </w:tc>
      </w:tr>
    </w:tbl>
    <w:p w14:paraId="44A363D1" w14:textId="77777777" w:rsidR="009C26B9" w:rsidRDefault="009C26B9" w:rsidP="009C26B9">
      <w:pPr>
        <w:jc w:val="both"/>
        <w:rPr>
          <w:rFonts w:ascii="Roma Neue" w:hAnsi="Roma Neue" w:cs="Arial"/>
          <w:sz w:val="20"/>
          <w:szCs w:val="20"/>
        </w:rPr>
      </w:pPr>
    </w:p>
    <w:p w14:paraId="4B391DE5" w14:textId="77777777" w:rsidR="009C26B9" w:rsidRPr="0001610A" w:rsidRDefault="009C26B9" w:rsidP="009C26B9">
      <w:pPr>
        <w:jc w:val="both"/>
        <w:rPr>
          <w:rFonts w:ascii="Roma Neue" w:hAnsi="Roma Neue" w:cs="Arial"/>
          <w:sz w:val="20"/>
          <w:szCs w:val="20"/>
        </w:rPr>
      </w:pPr>
    </w:p>
    <w:p w14:paraId="693CB347" w14:textId="77777777" w:rsidR="009C26B9" w:rsidRDefault="009C26B9" w:rsidP="009C26B9">
      <w:pPr>
        <w:pStyle w:val="Paragrafoelenco"/>
        <w:spacing w:after="0" w:line="240" w:lineRule="auto"/>
        <w:ind w:left="720"/>
        <w:jc w:val="both"/>
        <w:rPr>
          <w:rFonts w:ascii="Roma Neue" w:hAnsi="Roma Neue" w:cs="Arial"/>
          <w:sz w:val="20"/>
          <w:szCs w:val="20"/>
        </w:rPr>
      </w:pPr>
    </w:p>
    <w:p w14:paraId="29446D93" w14:textId="77777777" w:rsidR="009C26B9" w:rsidRDefault="009C26B9" w:rsidP="009C26B9">
      <w:pPr>
        <w:pStyle w:val="Paragrafoelenco"/>
        <w:spacing w:afterLines="70" w:after="168" w:line="360" w:lineRule="auto"/>
        <w:ind w:left="426"/>
        <w:contextualSpacing/>
        <w:jc w:val="both"/>
        <w:rPr>
          <w:rFonts w:ascii="Roma Neue" w:hAnsi="Roma Neue" w:cs="Arial"/>
          <w:sz w:val="20"/>
          <w:szCs w:val="20"/>
        </w:rPr>
      </w:pPr>
    </w:p>
    <w:p w14:paraId="61ED331C" w14:textId="77777777" w:rsidR="009C26B9" w:rsidRDefault="009C26B9" w:rsidP="009C26B9">
      <w:pPr>
        <w:pStyle w:val="Paragrafoelenco"/>
        <w:spacing w:afterLines="70" w:after="168" w:line="360" w:lineRule="auto"/>
        <w:ind w:left="426"/>
        <w:contextualSpacing/>
        <w:jc w:val="both"/>
        <w:rPr>
          <w:rFonts w:ascii="Roma Neue" w:hAnsi="Roma Neue" w:cs="Arial"/>
          <w:sz w:val="20"/>
          <w:szCs w:val="20"/>
        </w:rPr>
      </w:pPr>
    </w:p>
    <w:p w14:paraId="0752271C" w14:textId="77777777" w:rsidR="009C26B9" w:rsidRDefault="009C26B9" w:rsidP="009C26B9">
      <w:pPr>
        <w:pStyle w:val="Paragrafoelenco"/>
        <w:spacing w:afterLines="70" w:after="168" w:line="360" w:lineRule="auto"/>
        <w:ind w:left="426"/>
        <w:contextualSpacing/>
        <w:jc w:val="both"/>
        <w:rPr>
          <w:rFonts w:ascii="Roma Neue" w:hAnsi="Roma Neue" w:cs="Arial"/>
          <w:sz w:val="20"/>
          <w:szCs w:val="20"/>
        </w:rPr>
      </w:pPr>
    </w:p>
    <w:p w14:paraId="7244B9F5" w14:textId="77777777" w:rsidR="009C26B9" w:rsidRDefault="009C26B9" w:rsidP="009C26B9">
      <w:pPr>
        <w:pStyle w:val="Paragrafoelenco"/>
        <w:spacing w:afterLines="70" w:after="168" w:line="360" w:lineRule="auto"/>
        <w:ind w:left="426"/>
        <w:contextualSpacing/>
        <w:jc w:val="both"/>
        <w:rPr>
          <w:rFonts w:ascii="Roma Neue" w:hAnsi="Roma Neue" w:cs="Arial"/>
          <w:sz w:val="20"/>
          <w:szCs w:val="20"/>
        </w:rPr>
      </w:pPr>
    </w:p>
    <w:p w14:paraId="71477006" w14:textId="77777777" w:rsidR="009C26B9" w:rsidRPr="001D0C3B" w:rsidRDefault="009C26B9" w:rsidP="009C26B9">
      <w:pPr>
        <w:pStyle w:val="Paragrafoelenco"/>
        <w:spacing w:afterLines="70" w:after="168" w:line="360" w:lineRule="auto"/>
        <w:ind w:left="426"/>
        <w:contextualSpacing/>
        <w:jc w:val="both"/>
        <w:rPr>
          <w:rFonts w:ascii="Roma Neue" w:hAnsi="Roma Neue" w:cs="Arial"/>
          <w:sz w:val="20"/>
          <w:szCs w:val="20"/>
        </w:rPr>
      </w:pPr>
    </w:p>
    <w:p w14:paraId="1D65CA8E" w14:textId="6BAE89E4" w:rsidR="001D0C3B" w:rsidRPr="001D0C3B" w:rsidRDefault="001D0C3B" w:rsidP="009C26B9">
      <w:pPr>
        <w:pStyle w:val="Paragrafoelenco"/>
        <w:numPr>
          <w:ilvl w:val="0"/>
          <w:numId w:val="4"/>
        </w:numPr>
        <w:spacing w:afterLines="70" w:after="168" w:line="360" w:lineRule="auto"/>
        <w:contextualSpacing/>
        <w:jc w:val="both"/>
        <w:rPr>
          <w:rFonts w:ascii="Roma Neue" w:hAnsi="Roma Neue" w:cs="Arial"/>
          <w:i/>
          <w:sz w:val="20"/>
          <w:szCs w:val="20"/>
        </w:rPr>
      </w:pPr>
      <w:r w:rsidRPr="001D0C3B">
        <w:rPr>
          <w:rFonts w:ascii="Roma Neue" w:hAnsi="Roma Neue" w:cs="Arial"/>
          <w:i/>
          <w:sz w:val="20"/>
          <w:szCs w:val="20"/>
        </w:rPr>
        <w:t>[Selezionare una delle</w:t>
      </w:r>
      <w:r w:rsidR="009C26B9" w:rsidRPr="009C26B9">
        <w:rPr>
          <w:rFonts w:ascii="Roma Neue" w:hAnsi="Roma Neue" w:cs="Arial"/>
          <w:i/>
          <w:sz w:val="20"/>
          <w:szCs w:val="20"/>
        </w:rPr>
        <w:t xml:space="preserve"> </w:t>
      </w:r>
      <w:proofErr w:type="gramStart"/>
      <w:r w:rsidR="009C26B9" w:rsidRPr="009C26B9">
        <w:rPr>
          <w:rFonts w:ascii="Roma Neue" w:hAnsi="Roma Neue" w:cs="Arial"/>
          <w:i/>
          <w:sz w:val="20"/>
          <w:szCs w:val="20"/>
        </w:rPr>
        <w:t>3</w:t>
      </w:r>
      <w:proofErr w:type="gramEnd"/>
      <w:r w:rsidR="009C26B9" w:rsidRPr="009C26B9">
        <w:rPr>
          <w:rFonts w:ascii="Roma Neue" w:hAnsi="Roma Neue" w:cs="Arial"/>
          <w:i/>
          <w:sz w:val="20"/>
          <w:szCs w:val="20"/>
        </w:rPr>
        <w:t xml:space="preserve"> opzioni</w:t>
      </w:r>
      <w:r w:rsidR="009C26B9">
        <w:rPr>
          <w:rFonts w:ascii="Roma Neue" w:hAnsi="Roma Neue" w:cs="Arial"/>
          <w:i/>
          <w:sz w:val="20"/>
          <w:szCs w:val="20"/>
        </w:rPr>
        <w:t xml:space="preserve"> di seguito riportate</w:t>
      </w:r>
      <w:r w:rsidRPr="001D0C3B">
        <w:rPr>
          <w:rFonts w:ascii="Roma Neue" w:hAnsi="Roma Neue" w:cs="Arial"/>
          <w:i/>
          <w:sz w:val="20"/>
          <w:szCs w:val="20"/>
        </w:rPr>
        <w:t>]:</w:t>
      </w:r>
    </w:p>
    <w:p w14:paraId="65186501" w14:textId="6F99427B" w:rsidR="001D0C3B" w:rsidRPr="001D0C3B" w:rsidRDefault="001D0C3B" w:rsidP="00C87F67">
      <w:pPr>
        <w:pStyle w:val="Paragrafoelenco"/>
        <w:numPr>
          <w:ilvl w:val="0"/>
          <w:numId w:val="6"/>
        </w:numPr>
        <w:spacing w:after="0" w:line="360" w:lineRule="auto"/>
        <w:ind w:left="709" w:hanging="284"/>
        <w:contextualSpacing/>
        <w:jc w:val="both"/>
        <w:rPr>
          <w:rFonts w:ascii="Roma Neue" w:hAnsi="Roma Neue" w:cs="Arial"/>
          <w:b/>
          <w:bCs/>
          <w:i/>
          <w:sz w:val="20"/>
          <w:szCs w:val="20"/>
        </w:rPr>
      </w:pPr>
      <w:r w:rsidRPr="001D0C3B">
        <w:rPr>
          <w:rFonts w:ascii="Roma Neue" w:hAnsi="Roma Neue" w:cs="Arial"/>
          <w:b/>
          <w:i/>
          <w:sz w:val="20"/>
          <w:szCs w:val="20"/>
        </w:rPr>
        <w:t>Opzione 1:</w:t>
      </w:r>
      <w:r w:rsidRPr="001D0C3B">
        <w:rPr>
          <w:rFonts w:ascii="Roma Neue" w:hAnsi="Roma Neue" w:cs="Arial"/>
          <w:i/>
          <w:sz w:val="20"/>
          <w:szCs w:val="20"/>
        </w:rPr>
        <w:t xml:space="preserve"> </w:t>
      </w:r>
      <w:r w:rsidRPr="001D0C3B">
        <w:rPr>
          <w:rFonts w:ascii="Roma Neue" w:hAnsi="Roma Neue" w:cs="Arial"/>
          <w:iCs/>
          <w:sz w:val="20"/>
          <w:szCs w:val="20"/>
        </w:rPr>
        <w:t xml:space="preserve">Poiché la propria azienda occupa </w:t>
      </w:r>
      <w:r w:rsidRPr="001D0C3B">
        <w:rPr>
          <w:rFonts w:ascii="Roma Neue" w:hAnsi="Roma Neue" w:cs="Arial"/>
          <w:b/>
          <w:bCs/>
          <w:iCs/>
          <w:sz w:val="20"/>
          <w:szCs w:val="20"/>
        </w:rPr>
        <w:t>più di 50 dipendenti:</w:t>
      </w:r>
    </w:p>
    <w:p w14:paraId="73E7B2C6" w14:textId="77777777" w:rsidR="001D0C3B" w:rsidRPr="001D0C3B" w:rsidRDefault="001D0C3B" w:rsidP="00C87F67">
      <w:pPr>
        <w:spacing w:after="0" w:line="360" w:lineRule="auto"/>
        <w:ind w:left="709" w:hanging="284"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i/>
          <w:sz w:val="20"/>
          <w:szCs w:val="20"/>
        </w:rPr>
        <w:t>-</w:t>
      </w:r>
      <w:r w:rsidRPr="001D0C3B">
        <w:rPr>
          <w:rFonts w:ascii="Roma Neue" w:hAnsi="Roma Neue" w:cs="Arial"/>
          <w:i/>
          <w:sz w:val="20"/>
          <w:szCs w:val="20"/>
        </w:rPr>
        <w:tab/>
      </w:r>
      <w:r w:rsidRPr="001D0C3B">
        <w:rPr>
          <w:rFonts w:ascii="Roma Neue" w:hAnsi="Roma Neue" w:cs="Arial"/>
          <w:b/>
          <w:sz w:val="20"/>
          <w:szCs w:val="20"/>
        </w:rPr>
        <w:t>allega alla documentazione amministrativa per la partecipazione alla procedura,</w:t>
      </w:r>
      <w:r w:rsidRPr="001D0C3B">
        <w:rPr>
          <w:rFonts w:ascii="Roma Neue" w:hAnsi="Roma Neue" w:cs="Arial"/>
          <w:sz w:val="20"/>
          <w:szCs w:val="20"/>
        </w:rPr>
        <w:t xml:space="preserve"> copia dell'ultimo rapporto periodico</w:t>
      </w:r>
      <w:r w:rsidRPr="001D0C3B">
        <w:rPr>
          <w:rFonts w:ascii="Roma Neue" w:hAnsi="Roma Neue" w:cstheme="minorHAnsi"/>
          <w:color w:val="000000"/>
          <w:kern w:val="2"/>
          <w:sz w:val="20"/>
          <w:szCs w:val="20"/>
          <w:lang w:eastAsia="it-IT"/>
          <w14:ligatures w14:val="standardContextual"/>
        </w:rPr>
        <w:t xml:space="preserve"> </w:t>
      </w:r>
      <w:r w:rsidRPr="001D0C3B">
        <w:rPr>
          <w:rFonts w:ascii="Roma Neue" w:hAnsi="Roma Neue" w:cs="Arial"/>
          <w:sz w:val="20"/>
          <w:szCs w:val="20"/>
        </w:rPr>
        <w:t>sulla situazione del personale maschile e femminile redatto ai sensi dell’art.46 del D.lgs.198/2006, con attestazione della sua conformità a quello trasmesso alle rappresentanze sindacali aziendali e alla consigliera e al consigliere regionale di parità ovvero, nel caso in cui non abbia provveduto alla trasmissione del rapporto nei termini indicati dall'articolo 46 del D.lgs.198/2006, con attestazione dell’avvenuta trasmissione alle rappresentanze sindacali aziendali e alla consigliera e al consigliere regionale di parità, in data anteriore a quella di presentazione dell’offerta;</w:t>
      </w:r>
    </w:p>
    <w:p w14:paraId="20CCD743" w14:textId="697139CE" w:rsidR="001315ED" w:rsidRPr="009C26B9" w:rsidRDefault="001D0C3B" w:rsidP="009C26B9">
      <w:pPr>
        <w:spacing w:afterLines="70" w:after="168" w:line="360" w:lineRule="auto"/>
        <w:ind w:left="709" w:hanging="283"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i/>
          <w:sz w:val="20"/>
          <w:szCs w:val="20"/>
        </w:rPr>
        <w:t>-</w:t>
      </w:r>
      <w:r w:rsidRPr="001D0C3B">
        <w:rPr>
          <w:rFonts w:ascii="Roma Neue" w:hAnsi="Roma Neue" w:cs="Arial"/>
          <w:i/>
          <w:sz w:val="20"/>
          <w:szCs w:val="20"/>
        </w:rPr>
        <w:tab/>
      </w:r>
      <w:r w:rsidRPr="001D0C3B">
        <w:rPr>
          <w:rFonts w:ascii="Roma Neue" w:hAnsi="Roma Neue" w:cs="Arial"/>
          <w:b/>
          <w:sz w:val="20"/>
          <w:szCs w:val="20"/>
        </w:rPr>
        <w:t>dichiara</w:t>
      </w:r>
      <w:r w:rsidRPr="001D0C3B">
        <w:rPr>
          <w:rFonts w:ascii="Roma Neue" w:hAnsi="Roma Neue" w:cs="Arial"/>
          <w:sz w:val="20"/>
          <w:szCs w:val="20"/>
        </w:rPr>
        <w:t xml:space="preserve"> di aver assolto agli obblighi di cui alla Legge n. 68/1999;</w:t>
      </w:r>
    </w:p>
    <w:p w14:paraId="0E33FB79" w14:textId="59D378C4" w:rsidR="0088701A" w:rsidRPr="001D0C3B" w:rsidRDefault="0088701A" w:rsidP="00C87F67">
      <w:pPr>
        <w:spacing w:after="0" w:line="360" w:lineRule="auto"/>
        <w:ind w:left="709" w:hanging="284"/>
        <w:jc w:val="both"/>
        <w:rPr>
          <w:rFonts w:ascii="Roma Neue" w:hAnsi="Roma Neue" w:cs="Arial"/>
          <w:sz w:val="20"/>
          <w:szCs w:val="20"/>
        </w:rPr>
      </w:pPr>
      <w:r w:rsidRPr="0088701A">
        <w:rPr>
          <w:rFonts w:ascii="Roma Neue" w:hAnsi="Roma Neue" w:cs="Arial"/>
          <w:b/>
          <w:i/>
          <w:sz w:val="20"/>
          <w:szCs w:val="20"/>
        </w:rPr>
        <w:t>o in alternativa</w:t>
      </w:r>
      <w:r>
        <w:rPr>
          <w:rFonts w:ascii="Roma Neue" w:hAnsi="Roma Neue" w:cs="Arial"/>
          <w:b/>
          <w:i/>
          <w:sz w:val="20"/>
          <w:szCs w:val="20"/>
        </w:rPr>
        <w:t>,</w:t>
      </w:r>
    </w:p>
    <w:p w14:paraId="6A04FF62" w14:textId="23A9B4E3" w:rsidR="001D0C3B" w:rsidRPr="001D0C3B" w:rsidRDefault="001D0C3B" w:rsidP="00C87F67">
      <w:pPr>
        <w:pStyle w:val="Paragrafoelenco"/>
        <w:numPr>
          <w:ilvl w:val="0"/>
          <w:numId w:val="6"/>
        </w:numPr>
        <w:spacing w:after="0" w:line="360" w:lineRule="auto"/>
        <w:ind w:left="709" w:hanging="284"/>
        <w:contextualSpacing/>
        <w:jc w:val="both"/>
        <w:rPr>
          <w:rFonts w:ascii="Roma Neue" w:hAnsi="Roma Neue" w:cs="Arial"/>
          <w:iCs/>
          <w:sz w:val="20"/>
          <w:szCs w:val="20"/>
        </w:rPr>
      </w:pPr>
      <w:r w:rsidRPr="001D0C3B">
        <w:rPr>
          <w:rFonts w:ascii="Roma Neue" w:hAnsi="Roma Neue" w:cs="Arial"/>
          <w:b/>
          <w:i/>
          <w:sz w:val="20"/>
          <w:szCs w:val="20"/>
        </w:rPr>
        <w:t>Opzione 2</w:t>
      </w:r>
      <w:r w:rsidRPr="001D0C3B">
        <w:rPr>
          <w:rFonts w:ascii="Roma Neue" w:hAnsi="Roma Neue" w:cs="Arial"/>
          <w:b/>
          <w:iCs/>
          <w:sz w:val="20"/>
          <w:szCs w:val="20"/>
        </w:rPr>
        <w:t xml:space="preserve">: </w:t>
      </w:r>
      <w:r w:rsidRPr="001D0C3B">
        <w:rPr>
          <w:rFonts w:ascii="Roma Neue" w:hAnsi="Roma Neue" w:cs="Arial"/>
          <w:iCs/>
          <w:sz w:val="20"/>
          <w:szCs w:val="20"/>
        </w:rPr>
        <w:t xml:space="preserve">Poiché la propria azienda ha un numero di dipendenti </w:t>
      </w:r>
      <w:r w:rsidRPr="001D0C3B">
        <w:rPr>
          <w:rFonts w:ascii="Roma Neue" w:hAnsi="Roma Neue" w:cs="Arial"/>
          <w:b/>
          <w:iCs/>
          <w:sz w:val="20"/>
          <w:szCs w:val="20"/>
        </w:rPr>
        <w:t>pari o superiore a 15 e non superiore a 50</w:t>
      </w:r>
      <w:r w:rsidRPr="001D0C3B">
        <w:rPr>
          <w:rFonts w:ascii="Roma Neue" w:hAnsi="Roma Neue" w:cs="Arial"/>
          <w:iCs/>
          <w:sz w:val="20"/>
          <w:szCs w:val="20"/>
        </w:rPr>
        <w:t>:</w:t>
      </w:r>
    </w:p>
    <w:p w14:paraId="5CC630EF" w14:textId="0A3833E7" w:rsidR="001D0C3B" w:rsidRPr="001D0C3B" w:rsidRDefault="001D0C3B" w:rsidP="00C87F67">
      <w:pPr>
        <w:spacing w:after="0" w:line="360" w:lineRule="auto"/>
        <w:ind w:left="709" w:hanging="284"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i/>
          <w:sz w:val="20"/>
          <w:szCs w:val="20"/>
        </w:rPr>
        <w:t>-</w:t>
      </w:r>
      <w:r w:rsidRPr="001D0C3B">
        <w:rPr>
          <w:rFonts w:ascii="Roma Neue" w:hAnsi="Roma Neue" w:cs="Arial"/>
          <w:i/>
          <w:sz w:val="20"/>
          <w:szCs w:val="20"/>
        </w:rPr>
        <w:tab/>
      </w:r>
      <w:r w:rsidRPr="001D0C3B">
        <w:rPr>
          <w:rFonts w:ascii="Roma Neue" w:hAnsi="Roma Neue" w:cs="Arial"/>
          <w:b/>
          <w:sz w:val="20"/>
          <w:szCs w:val="20"/>
        </w:rPr>
        <w:t>dichiara</w:t>
      </w:r>
      <w:r w:rsidRPr="001D0C3B">
        <w:rPr>
          <w:rFonts w:ascii="Roma Neue" w:hAnsi="Roma Neue" w:cs="Arial"/>
          <w:sz w:val="20"/>
          <w:szCs w:val="20"/>
        </w:rPr>
        <w:t xml:space="preserve"> </w:t>
      </w:r>
      <w:r w:rsidR="006805A6" w:rsidRPr="006805A6">
        <w:rPr>
          <w:rFonts w:ascii="Roma Neue" w:hAnsi="Roma Neue" w:cs="Arial"/>
          <w:sz w:val="20"/>
          <w:szCs w:val="20"/>
        </w:rPr>
        <w:t>di impegnarsi a predisporre una relazione di genere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corrisposta che dovrà essere consegnata, in caso di aggiudicazione, al</w:t>
      </w:r>
      <w:r w:rsidR="006805A6">
        <w:rPr>
          <w:rFonts w:ascii="Roma Neue" w:hAnsi="Roma Neue" w:cs="Arial"/>
          <w:sz w:val="20"/>
          <w:szCs w:val="20"/>
        </w:rPr>
        <w:t xml:space="preserve"> </w:t>
      </w:r>
      <w:r w:rsidR="006805A6" w:rsidRPr="006805A6">
        <w:rPr>
          <w:rFonts w:ascii="Roma Neue" w:hAnsi="Roma Neue" w:cs="Arial"/>
          <w:sz w:val="20"/>
          <w:szCs w:val="20"/>
        </w:rPr>
        <w:t>Committente, nonché alle rappresentanze sindacali aziendali, alla consigliera e al consigliere regionale di parità, entro 6 mesi dalla stipula del Contratto</w:t>
      </w:r>
      <w:r w:rsidRPr="001D0C3B">
        <w:rPr>
          <w:rFonts w:ascii="Roma Neue" w:hAnsi="Roma Neue" w:cs="Arial"/>
          <w:sz w:val="20"/>
          <w:szCs w:val="20"/>
        </w:rPr>
        <w:t>;</w:t>
      </w:r>
    </w:p>
    <w:p w14:paraId="3A5034F7" w14:textId="7D026A4E" w:rsidR="001D0C3B" w:rsidRPr="001D0C3B" w:rsidRDefault="001D0C3B" w:rsidP="00FF169A">
      <w:pPr>
        <w:spacing w:after="0" w:line="360" w:lineRule="auto"/>
        <w:ind w:left="709" w:hanging="284"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i/>
          <w:sz w:val="20"/>
          <w:szCs w:val="20"/>
        </w:rPr>
        <w:t>-</w:t>
      </w:r>
      <w:r w:rsidRPr="001D0C3B">
        <w:rPr>
          <w:rFonts w:ascii="Roma Neue" w:hAnsi="Roma Neue" w:cs="Arial"/>
          <w:i/>
          <w:sz w:val="20"/>
          <w:szCs w:val="20"/>
        </w:rPr>
        <w:tab/>
      </w:r>
      <w:r w:rsidRPr="001D0C3B">
        <w:rPr>
          <w:rFonts w:ascii="Roma Neue" w:hAnsi="Roma Neue" w:cs="Arial"/>
          <w:b/>
          <w:bCs/>
          <w:sz w:val="20"/>
          <w:szCs w:val="20"/>
        </w:rPr>
        <w:t>dichiara</w:t>
      </w:r>
      <w:r w:rsidRPr="001D0C3B">
        <w:rPr>
          <w:rFonts w:ascii="Roma Neue" w:hAnsi="Roma Neue" w:cs="Arial"/>
          <w:sz w:val="20"/>
          <w:szCs w:val="20"/>
        </w:rPr>
        <w:t xml:space="preserve"> di non essere incorso, nei 12 mesi antecedenti al termine di presentazione dell’offerta, nell’interdizione automatica, per inadempimento dell’obbligo di cui all’art. 1, co. 6, Allegato II.3 del </w:t>
      </w:r>
      <w:r w:rsidR="00A546C7" w:rsidRPr="001D0C3B">
        <w:rPr>
          <w:rFonts w:ascii="Roma Neue" w:hAnsi="Roma Neue" w:cs="Arial"/>
          <w:sz w:val="20"/>
          <w:szCs w:val="20"/>
        </w:rPr>
        <w:t>D.lgs.</w:t>
      </w:r>
      <w:r w:rsidRPr="001D0C3B">
        <w:rPr>
          <w:rFonts w:ascii="Roma Neue" w:hAnsi="Roma Neue" w:cs="Arial"/>
          <w:sz w:val="20"/>
          <w:szCs w:val="20"/>
        </w:rPr>
        <w:t xml:space="preserve"> 36/2023, di consegnare alla Stazione appaltante di un precedente contratto d’appalto, entro sei mesi dalla conclusione del contratto, la relazione di genere sulla situazione del personale maschile e femminile di cui all’art. 1, co. 2, Allegato II.3 del </w:t>
      </w:r>
      <w:r w:rsidR="00A546C7" w:rsidRPr="001D0C3B">
        <w:rPr>
          <w:rFonts w:ascii="Roma Neue" w:hAnsi="Roma Neue" w:cs="Arial"/>
          <w:sz w:val="20"/>
          <w:szCs w:val="20"/>
        </w:rPr>
        <w:t>D.lgs.</w:t>
      </w:r>
      <w:r w:rsidRPr="001D0C3B">
        <w:rPr>
          <w:rFonts w:ascii="Roma Neue" w:hAnsi="Roma Neue" w:cs="Arial"/>
          <w:sz w:val="20"/>
          <w:szCs w:val="20"/>
        </w:rPr>
        <w:t xml:space="preserve"> 36/2023</w:t>
      </w:r>
    </w:p>
    <w:p w14:paraId="320CB00A" w14:textId="77777777" w:rsidR="001D0C3B" w:rsidRPr="001D0C3B" w:rsidRDefault="001D0C3B" w:rsidP="00C87F67">
      <w:pPr>
        <w:spacing w:after="0" w:line="360" w:lineRule="auto"/>
        <w:ind w:left="709" w:hanging="284"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>-</w:t>
      </w:r>
      <w:r w:rsidRPr="001D0C3B">
        <w:rPr>
          <w:rFonts w:ascii="Roma Neue" w:hAnsi="Roma Neue" w:cs="Arial"/>
          <w:sz w:val="20"/>
          <w:szCs w:val="20"/>
        </w:rPr>
        <w:tab/>
      </w:r>
      <w:r w:rsidRPr="001D0C3B">
        <w:rPr>
          <w:rFonts w:ascii="Roma Neue" w:hAnsi="Roma Neue" w:cs="Arial"/>
          <w:b/>
          <w:bCs/>
          <w:sz w:val="20"/>
          <w:szCs w:val="20"/>
        </w:rPr>
        <w:t>dichiara</w:t>
      </w:r>
      <w:r w:rsidRPr="001D0C3B">
        <w:rPr>
          <w:rFonts w:ascii="Roma Neue" w:hAnsi="Roma Neue" w:cs="Arial"/>
          <w:sz w:val="20"/>
          <w:szCs w:val="20"/>
        </w:rPr>
        <w:t xml:space="preserve"> di aver assolto agli obblighi di cui alla Legge n. 68/1999;</w:t>
      </w:r>
    </w:p>
    <w:p w14:paraId="2BCA2DFA" w14:textId="77777777" w:rsidR="001D0C3B" w:rsidRPr="001D0C3B" w:rsidRDefault="001D0C3B" w:rsidP="00F738CB">
      <w:pPr>
        <w:spacing w:afterLines="70" w:after="168" w:line="360" w:lineRule="auto"/>
        <w:ind w:left="709" w:hanging="284"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i/>
          <w:sz w:val="20"/>
          <w:szCs w:val="20"/>
        </w:rPr>
        <w:t>-</w:t>
      </w:r>
      <w:r w:rsidRPr="001D0C3B">
        <w:rPr>
          <w:rFonts w:ascii="Roma Neue" w:hAnsi="Roma Neue" w:cs="Arial"/>
          <w:i/>
          <w:sz w:val="20"/>
          <w:szCs w:val="20"/>
        </w:rPr>
        <w:tab/>
      </w:r>
      <w:r w:rsidRPr="001D0C3B">
        <w:rPr>
          <w:rFonts w:ascii="Roma Neue" w:hAnsi="Roma Neue" w:cs="Arial"/>
          <w:b/>
          <w:bCs/>
          <w:iCs/>
          <w:sz w:val="20"/>
          <w:szCs w:val="20"/>
        </w:rPr>
        <w:t>dichiara</w:t>
      </w:r>
      <w:r w:rsidRPr="001D0C3B">
        <w:rPr>
          <w:rFonts w:ascii="Roma Neue" w:hAnsi="Roma Neue" w:cs="Arial"/>
          <w:i/>
          <w:sz w:val="20"/>
          <w:szCs w:val="20"/>
        </w:rPr>
        <w:t xml:space="preserve"> </w:t>
      </w:r>
      <w:r w:rsidRPr="001D0C3B">
        <w:rPr>
          <w:rFonts w:ascii="Roma Neue" w:hAnsi="Roma Neue" w:cs="Arial"/>
          <w:sz w:val="20"/>
          <w:szCs w:val="20"/>
        </w:rPr>
        <w:t xml:space="preserve">di impegnarsi, in caso di aggiudicazione, a consegnare al Committente, </w:t>
      </w:r>
      <w:r w:rsidRPr="001D0C3B">
        <w:rPr>
          <w:rFonts w:ascii="Roma Neue" w:hAnsi="Roma Neue" w:cs="Arial"/>
          <w:sz w:val="20"/>
          <w:szCs w:val="20"/>
          <w:u w:val="single"/>
        </w:rPr>
        <w:t>entro 6 mesi dalla stipula del Contratto</w:t>
      </w:r>
      <w:r w:rsidRPr="001D0C3B">
        <w:rPr>
          <w:rFonts w:ascii="Roma Neue" w:hAnsi="Roma Neue" w:cs="Arial"/>
          <w:sz w:val="20"/>
          <w:szCs w:val="20"/>
        </w:rPr>
        <w:t>, una relazione relativa all’avvenuto assolvimento degli obblighi di cui alla medesima legge n. 68/1999 e alle eventuali sanzioni e provvedimenti disposti a proprio carico nel triennio antecedente la data di scadenza di presentazione delle offerte. La relazione dovrà essere trasmessa entro il medesimo termine anche alle rappresentanze sindacali aziendali</w:t>
      </w:r>
    </w:p>
    <w:p w14:paraId="69C066BA" w14:textId="77777777" w:rsidR="00AF27B0" w:rsidRDefault="00AF27B0" w:rsidP="00C87F67">
      <w:pPr>
        <w:spacing w:after="0" w:line="360" w:lineRule="auto"/>
        <w:ind w:left="709" w:hanging="284"/>
        <w:jc w:val="both"/>
        <w:rPr>
          <w:rFonts w:ascii="Roma Neue" w:hAnsi="Roma Neue" w:cs="Arial"/>
          <w:b/>
          <w:i/>
          <w:sz w:val="20"/>
          <w:szCs w:val="20"/>
        </w:rPr>
      </w:pPr>
    </w:p>
    <w:p w14:paraId="32992EDC" w14:textId="77777777" w:rsidR="00AF27B0" w:rsidRDefault="00AF27B0" w:rsidP="00C87F67">
      <w:pPr>
        <w:spacing w:after="0" w:line="360" w:lineRule="auto"/>
        <w:ind w:left="709" w:hanging="284"/>
        <w:jc w:val="both"/>
        <w:rPr>
          <w:rFonts w:ascii="Roma Neue" w:hAnsi="Roma Neue" w:cs="Arial"/>
          <w:b/>
          <w:i/>
          <w:sz w:val="20"/>
          <w:szCs w:val="20"/>
        </w:rPr>
      </w:pPr>
    </w:p>
    <w:p w14:paraId="2FF531BA" w14:textId="1531CD2F" w:rsidR="0088701A" w:rsidRPr="0088701A" w:rsidRDefault="001D0C3B" w:rsidP="00C87F67">
      <w:pPr>
        <w:spacing w:after="0" w:line="360" w:lineRule="auto"/>
        <w:ind w:left="709" w:hanging="284"/>
        <w:jc w:val="both"/>
        <w:rPr>
          <w:rFonts w:ascii="Roma Neue" w:hAnsi="Roma Neue" w:cs="Arial"/>
          <w:b/>
          <w:i/>
          <w:sz w:val="20"/>
          <w:szCs w:val="20"/>
        </w:rPr>
      </w:pPr>
      <w:r w:rsidRPr="0088701A">
        <w:rPr>
          <w:rFonts w:ascii="Roma Neue" w:hAnsi="Roma Neue" w:cs="Arial"/>
          <w:b/>
          <w:i/>
          <w:sz w:val="20"/>
          <w:szCs w:val="20"/>
        </w:rPr>
        <w:t xml:space="preserve"> </w:t>
      </w:r>
      <w:r w:rsidRPr="001D0C3B">
        <w:rPr>
          <w:rFonts w:ascii="Roma Neue" w:hAnsi="Roma Neue" w:cs="Arial"/>
          <w:b/>
          <w:i/>
          <w:sz w:val="20"/>
          <w:szCs w:val="20"/>
        </w:rPr>
        <w:t>o, in alternativa</w:t>
      </w:r>
      <w:r w:rsidRPr="0088701A">
        <w:rPr>
          <w:rFonts w:ascii="Roma Neue" w:hAnsi="Roma Neue" w:cs="Arial"/>
          <w:b/>
          <w:i/>
          <w:sz w:val="20"/>
          <w:szCs w:val="20"/>
        </w:rPr>
        <w:t xml:space="preserve"> </w:t>
      </w:r>
    </w:p>
    <w:p w14:paraId="3E451C42" w14:textId="34AE25D2" w:rsidR="001E1065" w:rsidRPr="00C87F67" w:rsidRDefault="001D0C3B" w:rsidP="00C87F67">
      <w:pPr>
        <w:pStyle w:val="Paragrafoelenco"/>
        <w:numPr>
          <w:ilvl w:val="0"/>
          <w:numId w:val="6"/>
        </w:numPr>
        <w:spacing w:after="0" w:line="360" w:lineRule="auto"/>
        <w:ind w:left="709" w:hanging="283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 xml:space="preserve"> </w:t>
      </w:r>
      <w:r w:rsidRPr="001D0C3B">
        <w:rPr>
          <w:rFonts w:ascii="Roma Neue" w:hAnsi="Roma Neue" w:cs="Arial"/>
          <w:b/>
          <w:i/>
          <w:iCs/>
          <w:sz w:val="20"/>
          <w:szCs w:val="20"/>
        </w:rPr>
        <w:t>Opzione 3</w:t>
      </w:r>
      <w:r w:rsidRPr="001D0C3B">
        <w:rPr>
          <w:rFonts w:ascii="Roma Neue" w:hAnsi="Roma Neue" w:cs="Arial"/>
          <w:b/>
          <w:sz w:val="20"/>
          <w:szCs w:val="20"/>
        </w:rPr>
        <w:t>:</w:t>
      </w:r>
      <w:r w:rsidRPr="001D0C3B">
        <w:rPr>
          <w:rFonts w:ascii="Roma Neue" w:hAnsi="Roma Neue" w:cs="Arial"/>
          <w:sz w:val="20"/>
          <w:szCs w:val="20"/>
        </w:rPr>
        <w:t xml:space="preserve"> </w:t>
      </w:r>
      <w:r w:rsidR="006805A6">
        <w:rPr>
          <w:rFonts w:ascii="Roma Neue" w:hAnsi="Roma Neue" w:cs="Arial"/>
          <w:bCs/>
          <w:sz w:val="20"/>
          <w:szCs w:val="20"/>
        </w:rPr>
        <w:t>c</w:t>
      </w:r>
      <w:r w:rsidRPr="001D0C3B">
        <w:rPr>
          <w:rFonts w:ascii="Roma Neue" w:hAnsi="Roma Neue" w:cs="Arial"/>
          <w:bCs/>
          <w:sz w:val="20"/>
          <w:szCs w:val="20"/>
        </w:rPr>
        <w:t>he</w:t>
      </w:r>
      <w:r w:rsidRPr="001D0C3B">
        <w:rPr>
          <w:rFonts w:ascii="Roma Neue" w:hAnsi="Roma Neue" w:cs="Arial"/>
          <w:b/>
          <w:sz w:val="20"/>
          <w:szCs w:val="20"/>
        </w:rPr>
        <w:t xml:space="preserve"> </w:t>
      </w:r>
      <w:r w:rsidRPr="001D0C3B">
        <w:rPr>
          <w:rFonts w:ascii="Roma Neue" w:hAnsi="Roma Neue" w:cs="Arial"/>
          <w:sz w:val="20"/>
          <w:szCs w:val="20"/>
        </w:rPr>
        <w:t xml:space="preserve">la propria azienda ha un numero di dipendenti </w:t>
      </w:r>
      <w:r w:rsidRPr="001D0C3B">
        <w:rPr>
          <w:rFonts w:ascii="Roma Neue" w:hAnsi="Roma Neue" w:cs="Arial"/>
          <w:b/>
          <w:sz w:val="20"/>
          <w:szCs w:val="20"/>
        </w:rPr>
        <w:t>inferiore a 15</w:t>
      </w:r>
      <w:r w:rsidRPr="001D0C3B">
        <w:rPr>
          <w:rFonts w:ascii="Roma Neue" w:hAnsi="Roma Neue" w:cs="Arial"/>
          <w:sz w:val="20"/>
          <w:szCs w:val="20"/>
        </w:rPr>
        <w:t>, e non è, pertanto, tenuta al rispetto di quanto prescritto all'articolo 1, commi 1, 2 e 3, dell'Allegato II.3 del D.</w:t>
      </w:r>
      <w:r w:rsidR="006D51FD">
        <w:rPr>
          <w:rFonts w:ascii="Roma Neue" w:hAnsi="Roma Neue" w:cs="Arial"/>
          <w:sz w:val="20"/>
          <w:szCs w:val="20"/>
        </w:rPr>
        <w:t xml:space="preserve"> </w:t>
      </w:r>
      <w:r w:rsidRPr="001D0C3B">
        <w:rPr>
          <w:rFonts w:ascii="Roma Neue" w:hAnsi="Roma Neue" w:cs="Arial"/>
          <w:sz w:val="20"/>
          <w:szCs w:val="20"/>
        </w:rPr>
        <w:t>Lgs.36/2023.</w:t>
      </w:r>
    </w:p>
    <w:p w14:paraId="00874F02" w14:textId="25B91BBC" w:rsidR="001C2ED7" w:rsidRPr="009C26B9" w:rsidRDefault="001D0C3B" w:rsidP="009C26B9">
      <w:pPr>
        <w:pStyle w:val="Paragrafoelenco"/>
        <w:numPr>
          <w:ilvl w:val="0"/>
          <w:numId w:val="4"/>
        </w:numPr>
        <w:spacing w:after="0" w:line="360" w:lineRule="auto"/>
        <w:contextualSpacing/>
        <w:jc w:val="both"/>
        <w:rPr>
          <w:rFonts w:ascii="Roma Neue" w:hAnsi="Roma Neue" w:cs="Arial"/>
          <w:sz w:val="20"/>
          <w:szCs w:val="20"/>
        </w:rPr>
      </w:pPr>
      <w:r w:rsidRPr="002F3A4B">
        <w:rPr>
          <w:rFonts w:ascii="Roma Neue" w:hAnsi="Roma Neue" w:cs="Arial"/>
          <w:sz w:val="20"/>
          <w:szCs w:val="20"/>
        </w:rPr>
        <w:t>di assumersi l’obbligo</w:t>
      </w:r>
      <w:r w:rsidRPr="001D0C3B">
        <w:rPr>
          <w:rFonts w:ascii="Roma Neue" w:hAnsi="Roma Neue" w:cs="Arial"/>
          <w:sz w:val="20"/>
          <w:szCs w:val="20"/>
        </w:rPr>
        <w:t xml:space="preserve">, ai sensi dell’art. 1, co. 4, dell’Allegato II.3 al </w:t>
      </w:r>
      <w:proofErr w:type="spellStart"/>
      <w:r w:rsidRPr="001D0C3B">
        <w:rPr>
          <w:rFonts w:ascii="Roma Neue" w:hAnsi="Roma Neue" w:cs="Arial"/>
          <w:sz w:val="20"/>
          <w:szCs w:val="20"/>
        </w:rPr>
        <w:t>D.Ls</w:t>
      </w:r>
      <w:proofErr w:type="spellEnd"/>
      <w:r w:rsidRPr="001D0C3B">
        <w:rPr>
          <w:rFonts w:ascii="Roma Neue" w:hAnsi="Roma Neue" w:cs="Arial"/>
          <w:sz w:val="20"/>
          <w:szCs w:val="20"/>
        </w:rPr>
        <w:t xml:space="preserve"> 36/2023, ed in conformità all’art. 9 della lettera di invito, in caso di aggiudicazione, ad assicurare una quota pari almeno al </w:t>
      </w:r>
      <w:r w:rsidRPr="001D0C3B">
        <w:rPr>
          <w:rFonts w:ascii="Roma Neue" w:hAnsi="Roma Neue" w:cs="Arial"/>
          <w:b/>
          <w:bCs/>
          <w:sz w:val="20"/>
          <w:szCs w:val="20"/>
        </w:rPr>
        <w:t>15%</w:t>
      </w:r>
      <w:r w:rsidRPr="001D0C3B">
        <w:rPr>
          <w:rFonts w:ascii="Roma Neue" w:hAnsi="Roma Neue" w:cs="Arial"/>
          <w:sz w:val="20"/>
          <w:szCs w:val="20"/>
        </w:rPr>
        <w:t xml:space="preserve"> (quindici percento) e al </w:t>
      </w:r>
      <w:r w:rsidRPr="001D0C3B">
        <w:rPr>
          <w:rFonts w:ascii="Roma Neue" w:hAnsi="Roma Neue" w:cs="Arial"/>
          <w:b/>
          <w:bCs/>
          <w:sz w:val="20"/>
          <w:szCs w:val="20"/>
        </w:rPr>
        <w:t>30%</w:t>
      </w:r>
      <w:r w:rsidRPr="001D0C3B">
        <w:rPr>
          <w:rFonts w:ascii="Roma Neue" w:hAnsi="Roma Neue" w:cs="Arial"/>
          <w:sz w:val="20"/>
          <w:szCs w:val="20"/>
        </w:rPr>
        <w:t xml:space="preserve"> (trenta percento), delle nuove assunzioni eventualmente necessarie per l’esecuzione del contratto o per la realizzazione di attività ad esso connesse o strumentali, rispettivamente </w:t>
      </w:r>
      <w:r w:rsidRPr="00A546C7">
        <w:rPr>
          <w:rFonts w:ascii="Roma Neue" w:hAnsi="Roma Neue" w:cs="Arial"/>
          <w:i/>
          <w:iCs/>
          <w:sz w:val="20"/>
          <w:szCs w:val="20"/>
        </w:rPr>
        <w:t>(i)</w:t>
      </w:r>
      <w:r w:rsidRPr="001D0C3B">
        <w:rPr>
          <w:rFonts w:ascii="Roma Neue" w:hAnsi="Roma Neue" w:cs="Arial"/>
          <w:sz w:val="20"/>
          <w:szCs w:val="20"/>
        </w:rPr>
        <w:t xml:space="preserve"> all’occupazione femminile e (</w:t>
      </w:r>
      <w:r w:rsidRPr="00A546C7">
        <w:rPr>
          <w:rFonts w:ascii="Roma Neue" w:hAnsi="Roma Neue" w:cs="Arial"/>
          <w:i/>
          <w:iCs/>
          <w:sz w:val="20"/>
          <w:szCs w:val="20"/>
        </w:rPr>
        <w:t>ii</w:t>
      </w:r>
      <w:r w:rsidRPr="001D0C3B">
        <w:rPr>
          <w:rFonts w:ascii="Roma Neue" w:hAnsi="Roma Neue" w:cs="Arial"/>
          <w:sz w:val="20"/>
          <w:szCs w:val="20"/>
        </w:rPr>
        <w:t>) all’occupazione giovanile (rivolta a giovani di età inferiore a 36 anni al momento dell’assunzione);</w:t>
      </w:r>
    </w:p>
    <w:p w14:paraId="3CB7C100" w14:textId="5A6FFBB6" w:rsidR="00F0394B" w:rsidRPr="001315ED" w:rsidRDefault="00F738CB" w:rsidP="009C26B9">
      <w:pPr>
        <w:pStyle w:val="Paragrafoelenco"/>
        <w:numPr>
          <w:ilvl w:val="0"/>
          <w:numId w:val="4"/>
        </w:numPr>
        <w:spacing w:afterLines="70" w:after="168" w:line="360" w:lineRule="auto"/>
        <w:contextualSpacing/>
        <w:jc w:val="both"/>
        <w:rPr>
          <w:rFonts w:ascii="Roma Neue" w:hAnsi="Roma Neue" w:cs="Arial"/>
          <w:sz w:val="20"/>
          <w:szCs w:val="20"/>
        </w:rPr>
      </w:pPr>
      <w:r w:rsidRPr="00F738CB">
        <w:rPr>
          <w:rFonts w:ascii="Roma Neue" w:hAnsi="Roma Neue" w:cs="Arial"/>
          <w:sz w:val="20"/>
          <w:szCs w:val="20"/>
        </w:rPr>
        <w:t xml:space="preserve">di essere edotto degli obblighi derivanti dal Codice etico, del Modello di organizzazione, gestione e controllo ex D. Lgs.231/2001 e del Piano triennale per la prevenzione della corruzione e della trasparenza adottati da Sport e Salute e reperibili sul sito internet </w:t>
      </w:r>
      <w:hyperlink r:id="rId8" w:history="1">
        <w:r w:rsidR="001C2ED7" w:rsidRPr="00747505">
          <w:rPr>
            <w:rStyle w:val="Collegamentoipertestuale"/>
            <w:rFonts w:ascii="Roma Neue" w:hAnsi="Roma Neue" w:cs="Arial"/>
            <w:sz w:val="20"/>
            <w:szCs w:val="20"/>
          </w:rPr>
          <w:t>www.sportesalute.eu</w:t>
        </w:r>
      </w:hyperlink>
      <w:r w:rsidR="001C2ED7">
        <w:rPr>
          <w:rFonts w:ascii="Roma Neue" w:hAnsi="Roma Neue" w:cs="Arial"/>
          <w:sz w:val="20"/>
          <w:szCs w:val="20"/>
        </w:rPr>
        <w:t xml:space="preserve">, </w:t>
      </w:r>
      <w:r w:rsidR="001C2ED7" w:rsidRPr="001C2ED7">
        <w:rPr>
          <w:rFonts w:ascii="Roma Neue" w:hAnsi="Roma Neue" w:cs="Arial"/>
          <w:sz w:val="20"/>
          <w:szCs w:val="20"/>
        </w:rPr>
        <w:t>di uniformarsi ai principi ivi contenuti</w:t>
      </w:r>
      <w:r w:rsidR="001C2ED7">
        <w:rPr>
          <w:rFonts w:ascii="Roma Neue" w:hAnsi="Roma Neue" w:cs="Arial"/>
          <w:sz w:val="20"/>
          <w:szCs w:val="20"/>
        </w:rPr>
        <w:t xml:space="preserve"> </w:t>
      </w:r>
      <w:r w:rsidRPr="00F738CB">
        <w:rPr>
          <w:rFonts w:ascii="Roma Neue" w:hAnsi="Roma Neue" w:cs="Arial"/>
          <w:sz w:val="20"/>
          <w:szCs w:val="20"/>
        </w:rPr>
        <w:t>e di impegnarsi, in caso di aggiudicazione, ad osservare e a far osservare ai propri dipendenti e collaboratori, per quanto applicabil</w:t>
      </w:r>
      <w:r w:rsidR="001C2ED7">
        <w:rPr>
          <w:rFonts w:ascii="Roma Neue" w:hAnsi="Roma Neue" w:cs="Arial"/>
          <w:sz w:val="20"/>
          <w:szCs w:val="20"/>
        </w:rPr>
        <w:t>i</w:t>
      </w:r>
      <w:r w:rsidRPr="00F738CB">
        <w:rPr>
          <w:rFonts w:ascii="Roma Neue" w:hAnsi="Roma Neue" w:cs="Arial"/>
          <w:sz w:val="20"/>
          <w:szCs w:val="20"/>
        </w:rPr>
        <w:t xml:space="preserve">, </w:t>
      </w:r>
      <w:r w:rsidR="00F0394B" w:rsidRPr="00F738CB">
        <w:rPr>
          <w:rFonts w:ascii="Roma Neue" w:hAnsi="Roma Neue" w:cs="Arial"/>
          <w:sz w:val="20"/>
          <w:szCs w:val="20"/>
        </w:rPr>
        <w:t>i suddetti</w:t>
      </w:r>
      <w:r w:rsidR="00F0394B">
        <w:rPr>
          <w:rFonts w:ascii="Roma Neue" w:hAnsi="Roma Neue" w:cs="Arial"/>
          <w:sz w:val="20"/>
          <w:szCs w:val="20"/>
        </w:rPr>
        <w:t xml:space="preserve"> </w:t>
      </w:r>
      <w:r w:rsidR="001C2ED7" w:rsidRPr="001C2ED7">
        <w:rPr>
          <w:rFonts w:ascii="Roma Neue" w:hAnsi="Roma Neue" w:cs="Arial"/>
          <w:sz w:val="20"/>
          <w:szCs w:val="20"/>
        </w:rPr>
        <w:t>i suddetti Codice, Modello e Piano, pena la risoluzione del Contratto</w:t>
      </w:r>
      <w:r w:rsidRPr="00F738CB">
        <w:rPr>
          <w:rFonts w:ascii="Roma Neue" w:hAnsi="Roma Neue" w:cs="Arial"/>
          <w:sz w:val="20"/>
          <w:szCs w:val="20"/>
        </w:rPr>
        <w:t>;</w:t>
      </w:r>
    </w:p>
    <w:p w14:paraId="38FD744B" w14:textId="54735E6F" w:rsidR="00A2666E" w:rsidRPr="00C87F67" w:rsidRDefault="00963BD9" w:rsidP="009C26B9">
      <w:pPr>
        <w:pStyle w:val="Paragrafoelenco"/>
        <w:numPr>
          <w:ilvl w:val="0"/>
          <w:numId w:val="4"/>
        </w:numPr>
        <w:spacing w:afterLines="70" w:after="168" w:line="360" w:lineRule="auto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 xml:space="preserve">di essere consapevole che Sport e Salute si riserva il diritto di sospendere, annullare, revocare, </w:t>
      </w:r>
      <w:proofErr w:type="spellStart"/>
      <w:r w:rsidRPr="001D0C3B">
        <w:rPr>
          <w:rFonts w:ascii="Roma Neue" w:hAnsi="Roma Neue" w:cs="Arial"/>
          <w:sz w:val="20"/>
          <w:szCs w:val="20"/>
        </w:rPr>
        <w:t>reindire</w:t>
      </w:r>
      <w:proofErr w:type="spellEnd"/>
      <w:r w:rsidRPr="001D0C3B">
        <w:rPr>
          <w:rFonts w:ascii="Roma Neue" w:hAnsi="Roma Neue" w:cs="Arial"/>
          <w:sz w:val="20"/>
          <w:szCs w:val="20"/>
        </w:rPr>
        <w:t xml:space="preserve"> o non aggiudicare la gara, nonché di non stipulare motivatamente il contratto dichiarando, altresì, di non avanzare alcuna pretesa nei confronti di Sport e Salute ove ricorra una di tali circostanze;</w:t>
      </w:r>
    </w:p>
    <w:p w14:paraId="09B0153F" w14:textId="77777777" w:rsidR="00D01D23" w:rsidRPr="001D0C3B" w:rsidRDefault="00D01D23" w:rsidP="009C26B9">
      <w:pPr>
        <w:pStyle w:val="Paragrafoelenco"/>
        <w:numPr>
          <w:ilvl w:val="0"/>
          <w:numId w:val="4"/>
        </w:numPr>
        <w:spacing w:afterLines="70" w:after="168" w:line="360" w:lineRule="auto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 xml:space="preserve">di ritenere remunerativa l’offerta economica presentata, avendo tenuto conto, per la relativa formulazione: </w:t>
      </w:r>
    </w:p>
    <w:p w14:paraId="432BC477" w14:textId="13B19E71" w:rsidR="00D01D23" w:rsidRPr="00495E7F" w:rsidRDefault="00495E7F" w:rsidP="00F738CB">
      <w:pPr>
        <w:pStyle w:val="Paragrafoelenco"/>
        <w:numPr>
          <w:ilvl w:val="0"/>
          <w:numId w:val="5"/>
        </w:numPr>
        <w:spacing w:afterLines="70" w:after="168" w:line="360" w:lineRule="auto"/>
        <w:ind w:left="993"/>
        <w:contextualSpacing/>
        <w:jc w:val="both"/>
        <w:rPr>
          <w:rFonts w:ascii="Roma Neue" w:hAnsi="Roma Neue" w:cs="Arial"/>
          <w:sz w:val="20"/>
          <w:szCs w:val="20"/>
        </w:rPr>
      </w:pPr>
      <w:r w:rsidRPr="00495E7F">
        <w:rPr>
          <w:rFonts w:ascii="Roma Neue" w:hAnsi="Roma Neue" w:cs="Arial"/>
          <w:sz w:val="20"/>
          <w:szCs w:val="20"/>
        </w:rPr>
        <w:t>delle condizioni contrattuali e degli oneri compresi quelli eventuali relativi in materia di sicurezza, di assicurazione, di condizioni di lavoro e di previdenza e assistenza derivanti dal CCNL applicato al personale impiegato nell’esecuzione del contratto;</w:t>
      </w:r>
    </w:p>
    <w:p w14:paraId="011CD403" w14:textId="77777777" w:rsidR="00D01D23" w:rsidRPr="001D0C3B" w:rsidRDefault="00D01D23" w:rsidP="00F738CB">
      <w:pPr>
        <w:pStyle w:val="Paragrafoelenco"/>
        <w:numPr>
          <w:ilvl w:val="0"/>
          <w:numId w:val="5"/>
        </w:numPr>
        <w:spacing w:afterLines="70" w:after="168" w:line="360" w:lineRule="auto"/>
        <w:ind w:left="993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>di tutte le circostanze generali, particolari e locali, nessuna esclusa ed eccettuata, che possono avere influito o influire sia sull’esecuzione dei Lavori, sia sulla determinazione della propria offerta;</w:t>
      </w:r>
    </w:p>
    <w:p w14:paraId="3EF8C5C3" w14:textId="3D4F8BE4" w:rsidR="009D534E" w:rsidRPr="001D0C3B" w:rsidRDefault="00D01D23" w:rsidP="009C26B9">
      <w:pPr>
        <w:pStyle w:val="Paragrafoelenco"/>
        <w:numPr>
          <w:ilvl w:val="0"/>
          <w:numId w:val="4"/>
        </w:numPr>
        <w:spacing w:afterLines="70" w:after="168" w:line="360" w:lineRule="auto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>di impegnarsi a non attuare nella presente gara intese e/o pratiche restrittive della concorrenza e del mercato vietate ai sensi della normativa applicabile;</w:t>
      </w:r>
    </w:p>
    <w:p w14:paraId="7B580704" w14:textId="7509EDA0" w:rsidR="0059484D" w:rsidRPr="00F41F96" w:rsidRDefault="00992A4A" w:rsidP="009C26B9">
      <w:pPr>
        <w:pStyle w:val="Paragrafoelenco"/>
        <w:numPr>
          <w:ilvl w:val="0"/>
          <w:numId w:val="4"/>
        </w:numPr>
        <w:spacing w:afterLines="70" w:after="168" w:line="360" w:lineRule="auto"/>
        <w:contextualSpacing/>
        <w:jc w:val="both"/>
        <w:rPr>
          <w:rFonts w:ascii="Roma Neue" w:hAnsi="Roma Neue" w:cs="Arial"/>
          <w:b/>
          <w:bCs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>di impegnarsi a mantenere valida e vincolante l’Offerta per almeno 180 (centottanta) giorni naturali e consecutivi decorrenti dalla data di scadenza del termine per la presentazione delle offerte, nonché per altri 180 (centoottanta) giorni su espressa richiesta di Sport e Salute;</w:t>
      </w:r>
    </w:p>
    <w:p w14:paraId="7D071643" w14:textId="53BA01BA" w:rsidR="00F41F96" w:rsidRDefault="00F41F96" w:rsidP="009C26B9">
      <w:pPr>
        <w:pStyle w:val="Paragrafoelenco"/>
        <w:numPr>
          <w:ilvl w:val="0"/>
          <w:numId w:val="4"/>
        </w:numPr>
        <w:spacing w:afterLines="70" w:after="168" w:line="360" w:lineRule="auto"/>
        <w:contextualSpacing/>
        <w:jc w:val="both"/>
        <w:rPr>
          <w:rFonts w:ascii="Roma Neue" w:hAnsi="Roma Neue" w:cs="Arial"/>
          <w:sz w:val="20"/>
          <w:szCs w:val="20"/>
        </w:rPr>
      </w:pPr>
      <w:r w:rsidRPr="00F41F96">
        <w:rPr>
          <w:rFonts w:ascii="Roma Neue" w:hAnsi="Roma Neue" w:cs="Arial"/>
          <w:sz w:val="20"/>
          <w:szCs w:val="20"/>
        </w:rPr>
        <w:t>di avere piena ed esaustiva conoscenza dello stato, delle circostanze e delle condizioni dei luoghi ove saranno eseguiti i lavori e di riconoscere che tale conoscenza è idonea a garantire la corretta e regolare esecuzione dei lavori</w:t>
      </w:r>
      <w:r>
        <w:rPr>
          <w:rFonts w:ascii="Roma Neue" w:hAnsi="Roma Neue" w:cs="Arial"/>
          <w:sz w:val="20"/>
          <w:szCs w:val="20"/>
        </w:rPr>
        <w:t>;</w:t>
      </w:r>
    </w:p>
    <w:p w14:paraId="7AE91F7B" w14:textId="77777777" w:rsidR="009C26B9" w:rsidRDefault="009C26B9" w:rsidP="009C26B9">
      <w:pPr>
        <w:pStyle w:val="Paragrafoelenco"/>
        <w:spacing w:afterLines="70" w:after="168" w:line="360" w:lineRule="auto"/>
        <w:ind w:left="720"/>
        <w:contextualSpacing/>
        <w:jc w:val="both"/>
        <w:rPr>
          <w:rFonts w:ascii="Roma Neue" w:hAnsi="Roma Neue" w:cs="Arial"/>
          <w:sz w:val="20"/>
          <w:szCs w:val="20"/>
        </w:rPr>
      </w:pPr>
    </w:p>
    <w:p w14:paraId="5C1C972E" w14:textId="77777777" w:rsidR="009C26B9" w:rsidRDefault="009C26B9" w:rsidP="009C26B9">
      <w:pPr>
        <w:pStyle w:val="Paragrafoelenco"/>
        <w:spacing w:afterLines="70" w:after="168" w:line="360" w:lineRule="auto"/>
        <w:ind w:left="720"/>
        <w:contextualSpacing/>
        <w:jc w:val="both"/>
        <w:rPr>
          <w:rFonts w:ascii="Roma Neue" w:hAnsi="Roma Neue" w:cs="Arial"/>
          <w:sz w:val="20"/>
          <w:szCs w:val="20"/>
        </w:rPr>
      </w:pPr>
    </w:p>
    <w:p w14:paraId="7A1B7D9A" w14:textId="77777777" w:rsidR="009C26B9" w:rsidRPr="00F41F96" w:rsidRDefault="009C26B9" w:rsidP="009C26B9">
      <w:pPr>
        <w:pStyle w:val="Paragrafoelenco"/>
        <w:spacing w:afterLines="70" w:after="168" w:line="360" w:lineRule="auto"/>
        <w:ind w:left="720"/>
        <w:contextualSpacing/>
        <w:jc w:val="both"/>
        <w:rPr>
          <w:rFonts w:ascii="Roma Neue" w:hAnsi="Roma Neue" w:cs="Arial"/>
          <w:sz w:val="20"/>
          <w:szCs w:val="20"/>
        </w:rPr>
      </w:pPr>
    </w:p>
    <w:p w14:paraId="2FE1AB54" w14:textId="4C688421" w:rsidR="00A2666E" w:rsidRPr="00A2666E" w:rsidRDefault="00A2666E" w:rsidP="009C26B9">
      <w:pPr>
        <w:pStyle w:val="Paragrafoelenco"/>
        <w:numPr>
          <w:ilvl w:val="0"/>
          <w:numId w:val="4"/>
        </w:numPr>
        <w:spacing w:after="70" w:line="360" w:lineRule="auto"/>
        <w:contextualSpacing/>
        <w:jc w:val="both"/>
        <w:rPr>
          <w:rFonts w:ascii="Roma Neue" w:hAnsi="Roma Neue" w:cs="Arial"/>
          <w:sz w:val="20"/>
          <w:szCs w:val="20"/>
        </w:rPr>
      </w:pPr>
      <w:r w:rsidRPr="00C30ADF">
        <w:rPr>
          <w:rFonts w:ascii="Roma Neue" w:hAnsi="Roma Neue" w:cs="Arial"/>
          <w:sz w:val="20"/>
          <w:szCs w:val="20"/>
        </w:rPr>
        <w:t>di aver provveduto al pagamento del contributo dovuto in favore dell’Autorità ai sensi dell’articolo 1, comma 65 della legge 23 dicembre 2005, n. 266 a pena di inammissibilità dell’offerta;</w:t>
      </w:r>
    </w:p>
    <w:p w14:paraId="473EEB4C" w14:textId="2A959203" w:rsidR="0013741C" w:rsidRPr="001D0C3B" w:rsidRDefault="009E1CD5" w:rsidP="009C26B9">
      <w:pPr>
        <w:pStyle w:val="Paragrafoelenco"/>
        <w:numPr>
          <w:ilvl w:val="0"/>
          <w:numId w:val="4"/>
        </w:numPr>
        <w:spacing w:after="70" w:line="360" w:lineRule="auto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b/>
          <w:bCs/>
          <w:i/>
          <w:iCs/>
          <w:sz w:val="20"/>
          <w:szCs w:val="20"/>
        </w:rPr>
        <w:t>[</w:t>
      </w:r>
      <w:r w:rsidR="0013741C" w:rsidRPr="001D0C3B">
        <w:rPr>
          <w:rFonts w:ascii="Roma Neue" w:hAnsi="Roma Neue" w:cs="Arial"/>
          <w:b/>
          <w:bCs/>
          <w:i/>
          <w:iCs/>
          <w:sz w:val="20"/>
          <w:szCs w:val="20"/>
        </w:rPr>
        <w:t>in caso di RTI, consorzi ordinari o aggregazioni di rete non ancora costituiti</w:t>
      </w:r>
      <w:r w:rsidR="00E5728F" w:rsidRPr="001D0C3B">
        <w:rPr>
          <w:rFonts w:ascii="Roma Neue" w:hAnsi="Roma Neue" w:cs="Arial"/>
          <w:b/>
          <w:bCs/>
          <w:i/>
          <w:iCs/>
          <w:sz w:val="20"/>
          <w:szCs w:val="20"/>
        </w:rPr>
        <w:t xml:space="preserve"> – eliminare se non applicabile</w:t>
      </w:r>
      <w:r w:rsidR="0013741C" w:rsidRPr="001D0C3B">
        <w:rPr>
          <w:rFonts w:ascii="Roma Neue" w:hAnsi="Roma Neue" w:cs="Arial"/>
          <w:b/>
          <w:bCs/>
          <w:i/>
          <w:iCs/>
          <w:sz w:val="20"/>
          <w:szCs w:val="20"/>
        </w:rPr>
        <w:t>]</w:t>
      </w:r>
      <w:r w:rsidR="0013741C" w:rsidRPr="001D0C3B">
        <w:rPr>
          <w:rFonts w:ascii="Roma Neue" w:hAnsi="Roma Neue" w:cs="Arial"/>
          <w:sz w:val="20"/>
          <w:szCs w:val="20"/>
        </w:rPr>
        <w:t xml:space="preserve"> </w:t>
      </w:r>
      <w:r w:rsidR="0013741C" w:rsidRPr="001D0C3B">
        <w:rPr>
          <w:rFonts w:ascii="Roma Neue" w:hAnsi="Roma Neue" w:cs="Arial"/>
          <w:bCs/>
          <w:sz w:val="20"/>
          <w:szCs w:val="20"/>
        </w:rPr>
        <w:t>di impegnarsi</w:t>
      </w:r>
      <w:r w:rsidR="0013741C" w:rsidRPr="001D0C3B">
        <w:rPr>
          <w:rFonts w:ascii="Roma Neue" w:hAnsi="Roma Neue" w:cs="Arial"/>
          <w:sz w:val="20"/>
          <w:szCs w:val="20"/>
        </w:rPr>
        <w:t>, in caso di aggiudicazione della gara:</w:t>
      </w:r>
    </w:p>
    <w:p w14:paraId="53D5AF08" w14:textId="18F0D91C" w:rsidR="0013741C" w:rsidRPr="001D0C3B" w:rsidRDefault="0013741C" w:rsidP="00174743">
      <w:pPr>
        <w:pStyle w:val="Paragrafoelenco"/>
        <w:numPr>
          <w:ilvl w:val="0"/>
          <w:numId w:val="9"/>
        </w:numPr>
        <w:spacing w:after="14" w:line="360" w:lineRule="auto"/>
        <w:ind w:left="1134" w:hanging="425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  <w:u w:val="single"/>
        </w:rPr>
        <w:t>quale mandataria</w:t>
      </w:r>
      <w:r w:rsidRPr="001D0C3B">
        <w:rPr>
          <w:rFonts w:ascii="Roma Neue" w:hAnsi="Roma Neue" w:cs="Arial"/>
          <w:sz w:val="20"/>
          <w:szCs w:val="20"/>
        </w:rPr>
        <w:t xml:space="preserve">, ad assumere mandato collettivo speciale irrevocabile con rappresentanza dalla/e mandante/i a tale scopo individuate nelle apposite dichiarazioni e a stipulare </w:t>
      </w:r>
      <w:r w:rsidR="00F1001C" w:rsidRPr="001D0C3B">
        <w:rPr>
          <w:rFonts w:ascii="Roma Neue" w:hAnsi="Roma Neue" w:cs="Arial"/>
          <w:sz w:val="20"/>
          <w:szCs w:val="20"/>
        </w:rPr>
        <w:t>il contratto</w:t>
      </w:r>
      <w:r w:rsidRPr="001D0C3B">
        <w:rPr>
          <w:rFonts w:ascii="Roma Neue" w:hAnsi="Roma Neue" w:cs="Arial"/>
          <w:sz w:val="20"/>
          <w:szCs w:val="20"/>
        </w:rPr>
        <w:t xml:space="preserve"> in nome e per conto proprio e della/e stessa/e mandante/i;</w:t>
      </w:r>
    </w:p>
    <w:p w14:paraId="5558F278" w14:textId="6C96178C" w:rsidR="00F41F96" w:rsidRPr="009C26B9" w:rsidRDefault="0013741C" w:rsidP="009C26B9">
      <w:pPr>
        <w:pStyle w:val="Paragrafoelenco"/>
        <w:numPr>
          <w:ilvl w:val="0"/>
          <w:numId w:val="9"/>
        </w:numPr>
        <w:spacing w:after="14" w:line="360" w:lineRule="auto"/>
        <w:ind w:left="1134" w:hanging="425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  <w:u w:val="single"/>
        </w:rPr>
        <w:t>quale mandante</w:t>
      </w:r>
      <w:r w:rsidRPr="001D0C3B">
        <w:rPr>
          <w:rFonts w:ascii="Roma Neue" w:hAnsi="Roma Neue" w:cs="Arial"/>
          <w:sz w:val="20"/>
          <w:szCs w:val="20"/>
        </w:rPr>
        <w:t xml:space="preserve">, a conferire mandato collettivo speciale irrevocabile con rappresentanza alla mandataria </w:t>
      </w:r>
      <w:r w:rsidRPr="00FF169A">
        <w:rPr>
          <w:rFonts w:ascii="Roma Neue" w:hAnsi="Roma Neue" w:cs="Arial"/>
          <w:sz w:val="20"/>
          <w:szCs w:val="20"/>
        </w:rPr>
        <w:t>__</w:t>
      </w:r>
      <w:r w:rsidRPr="00804608">
        <w:rPr>
          <w:rFonts w:ascii="Roma Neue" w:hAnsi="Roma Neue" w:cs="Arial"/>
          <w:sz w:val="20"/>
          <w:szCs w:val="20"/>
        </w:rPr>
        <w:t>_______________________</w:t>
      </w:r>
      <w:r w:rsidRPr="001D0C3B">
        <w:rPr>
          <w:rFonts w:ascii="Roma Neue" w:hAnsi="Roma Neue" w:cs="Arial"/>
          <w:sz w:val="20"/>
          <w:szCs w:val="20"/>
        </w:rPr>
        <w:t xml:space="preserve">, la quale stipulerà </w:t>
      </w:r>
      <w:r w:rsidR="009E1CD5" w:rsidRPr="001D0C3B">
        <w:rPr>
          <w:rFonts w:ascii="Roma Neue" w:hAnsi="Roma Neue" w:cs="Arial"/>
          <w:sz w:val="20"/>
          <w:szCs w:val="20"/>
        </w:rPr>
        <w:t xml:space="preserve">il </w:t>
      </w:r>
      <w:r w:rsidR="00361F8C" w:rsidRPr="001D0C3B">
        <w:rPr>
          <w:rFonts w:ascii="Roma Neue" w:hAnsi="Roma Neue" w:cs="Arial"/>
          <w:sz w:val="20"/>
          <w:szCs w:val="20"/>
        </w:rPr>
        <w:t>c</w:t>
      </w:r>
      <w:r w:rsidR="009E1CD5" w:rsidRPr="001D0C3B">
        <w:rPr>
          <w:rFonts w:ascii="Roma Neue" w:hAnsi="Roma Neue" w:cs="Arial"/>
          <w:sz w:val="20"/>
          <w:szCs w:val="20"/>
        </w:rPr>
        <w:t>ontratto</w:t>
      </w:r>
      <w:r w:rsidRPr="001D0C3B">
        <w:rPr>
          <w:rFonts w:ascii="Roma Neue" w:hAnsi="Roma Neue" w:cs="Arial"/>
          <w:sz w:val="20"/>
          <w:szCs w:val="20"/>
        </w:rPr>
        <w:t xml:space="preserve"> in nome e per conto e della sottoscritta mandante nonché delle altre mandanti indicate nelle apposite dichiarazioni;</w:t>
      </w:r>
    </w:p>
    <w:p w14:paraId="19682658" w14:textId="038F81C6" w:rsidR="003708C6" w:rsidRPr="001D0C3B" w:rsidRDefault="0013741C" w:rsidP="009C26B9">
      <w:pPr>
        <w:pStyle w:val="Paragrafoelenco"/>
        <w:numPr>
          <w:ilvl w:val="0"/>
          <w:numId w:val="4"/>
        </w:numPr>
        <w:spacing w:after="70" w:line="360" w:lineRule="auto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b/>
          <w:bCs/>
          <w:i/>
          <w:iCs/>
          <w:sz w:val="20"/>
          <w:szCs w:val="20"/>
        </w:rPr>
        <w:t>[in caso di RTI</w:t>
      </w:r>
      <w:r w:rsidR="004102F6" w:rsidRPr="001D0C3B">
        <w:rPr>
          <w:rFonts w:ascii="Roma Neue" w:hAnsi="Roma Neue" w:cs="Arial"/>
          <w:b/>
          <w:bCs/>
          <w:i/>
          <w:iCs/>
          <w:sz w:val="20"/>
          <w:szCs w:val="20"/>
        </w:rPr>
        <w:t xml:space="preserve"> o </w:t>
      </w:r>
      <w:r w:rsidRPr="001D0C3B">
        <w:rPr>
          <w:rFonts w:ascii="Roma Neue" w:hAnsi="Roma Neue" w:cs="Arial"/>
          <w:b/>
          <w:bCs/>
          <w:i/>
          <w:iCs/>
          <w:sz w:val="20"/>
          <w:szCs w:val="20"/>
        </w:rPr>
        <w:t>consorzi ordinari</w:t>
      </w:r>
      <w:r w:rsidR="00BB49B4" w:rsidRPr="001D0C3B">
        <w:rPr>
          <w:rFonts w:ascii="Roma Neue" w:hAnsi="Roma Neue" w:cs="Arial"/>
          <w:b/>
          <w:bCs/>
          <w:i/>
          <w:iCs/>
          <w:sz w:val="20"/>
          <w:szCs w:val="20"/>
        </w:rPr>
        <w:t xml:space="preserve"> o aggregazioni di rete</w:t>
      </w:r>
      <w:r w:rsidR="00E5728F" w:rsidRPr="001D0C3B">
        <w:rPr>
          <w:rFonts w:ascii="Roma Neue" w:hAnsi="Roma Neue" w:cs="Arial"/>
          <w:b/>
          <w:bCs/>
          <w:i/>
          <w:iCs/>
          <w:sz w:val="20"/>
          <w:szCs w:val="20"/>
        </w:rPr>
        <w:t xml:space="preserve"> – eliminare se non applicabile</w:t>
      </w:r>
      <w:r w:rsidRPr="001D0C3B">
        <w:rPr>
          <w:rFonts w:ascii="Roma Neue" w:hAnsi="Roma Neue" w:cs="Arial"/>
          <w:b/>
          <w:bCs/>
          <w:i/>
          <w:iCs/>
          <w:sz w:val="20"/>
          <w:szCs w:val="20"/>
        </w:rPr>
        <w:t>]</w:t>
      </w:r>
      <w:r w:rsidRPr="001D0C3B">
        <w:rPr>
          <w:rFonts w:ascii="Roma Neue" w:hAnsi="Roma Neue" w:cs="Arial"/>
          <w:bCs/>
          <w:sz w:val="20"/>
          <w:szCs w:val="20"/>
        </w:rPr>
        <w:t xml:space="preserve"> che nell’ambito del RTI/Consorzio</w:t>
      </w:r>
      <w:r w:rsidR="00BB49B4" w:rsidRPr="001D0C3B">
        <w:rPr>
          <w:rFonts w:ascii="Roma Neue" w:hAnsi="Roma Neue" w:cs="Arial"/>
          <w:bCs/>
          <w:sz w:val="20"/>
          <w:szCs w:val="20"/>
        </w:rPr>
        <w:t>/Aggregazione di rete</w:t>
      </w:r>
      <w:r w:rsidR="003708C6" w:rsidRPr="001D0C3B">
        <w:rPr>
          <w:rFonts w:ascii="Roma Neue" w:hAnsi="Roma Neue" w:cs="Arial"/>
          <w:bCs/>
          <w:sz w:val="20"/>
          <w:szCs w:val="20"/>
        </w:rPr>
        <w:t>:</w:t>
      </w:r>
    </w:p>
    <w:p w14:paraId="3D693247" w14:textId="0CEB8DCA" w:rsidR="001315ED" w:rsidRPr="00F41F96" w:rsidRDefault="0013741C" w:rsidP="009C26B9">
      <w:pPr>
        <w:pStyle w:val="Paragrafoelenco"/>
        <w:numPr>
          <w:ilvl w:val="0"/>
          <w:numId w:val="10"/>
        </w:numPr>
        <w:spacing w:after="70" w:line="240" w:lineRule="auto"/>
        <w:ind w:left="1145" w:hanging="357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bCs/>
          <w:sz w:val="20"/>
          <w:szCs w:val="20"/>
        </w:rPr>
        <w:t xml:space="preserve">le quote percentuali </w:t>
      </w:r>
      <w:r w:rsidR="003708C6" w:rsidRPr="001D0C3B">
        <w:rPr>
          <w:rFonts w:ascii="Roma Neue" w:hAnsi="Roma Neue" w:cs="Arial"/>
          <w:bCs/>
          <w:sz w:val="20"/>
          <w:szCs w:val="20"/>
        </w:rPr>
        <w:t>di partecipazione al RTI/Consorzio</w:t>
      </w:r>
      <w:r w:rsidR="00976A59" w:rsidRPr="001D0C3B">
        <w:rPr>
          <w:rFonts w:ascii="Roma Neue" w:hAnsi="Roma Neue" w:cs="Arial"/>
          <w:bCs/>
          <w:sz w:val="20"/>
          <w:szCs w:val="20"/>
        </w:rPr>
        <w:t>/Aggregazione</w:t>
      </w:r>
      <w:r w:rsidR="003708C6" w:rsidRPr="001D0C3B">
        <w:rPr>
          <w:rFonts w:ascii="Roma Neue" w:hAnsi="Roma Neue" w:cs="Arial"/>
          <w:bCs/>
          <w:sz w:val="20"/>
          <w:szCs w:val="20"/>
        </w:rPr>
        <w:t xml:space="preserve"> e le quote di esecuzione </w:t>
      </w:r>
      <w:r w:rsidRPr="001D0C3B">
        <w:rPr>
          <w:rFonts w:ascii="Roma Neue" w:hAnsi="Roma Neue" w:cs="Arial"/>
          <w:bCs/>
          <w:sz w:val="20"/>
          <w:szCs w:val="20"/>
        </w:rPr>
        <w:t>d</w:t>
      </w:r>
      <w:r w:rsidR="003708C6" w:rsidRPr="001D0C3B">
        <w:rPr>
          <w:rFonts w:ascii="Roma Neue" w:hAnsi="Roma Neue" w:cs="Arial"/>
          <w:bCs/>
          <w:sz w:val="20"/>
          <w:szCs w:val="20"/>
        </w:rPr>
        <w:t>ei</w:t>
      </w:r>
      <w:r w:rsidRPr="001D0C3B">
        <w:rPr>
          <w:rFonts w:ascii="Roma Neue" w:hAnsi="Roma Neue" w:cs="Arial"/>
          <w:bCs/>
          <w:sz w:val="20"/>
          <w:szCs w:val="20"/>
        </w:rPr>
        <w:t xml:space="preserve"> lavori sono le seguenti:</w:t>
      </w: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977"/>
      </w:tblGrid>
      <w:tr w:rsidR="0013741C" w:rsidRPr="001D0C3B" w14:paraId="12A5E5EF" w14:textId="77777777" w:rsidTr="00FF169A">
        <w:tc>
          <w:tcPr>
            <w:tcW w:w="2410" w:type="dxa"/>
            <w:shd w:val="clear" w:color="auto" w:fill="D9D9D9" w:themeFill="background1" w:themeFillShade="D9"/>
          </w:tcPr>
          <w:p w14:paraId="7F5BF118" w14:textId="77777777" w:rsidR="0013741C" w:rsidRPr="00FF169A" w:rsidRDefault="0013741C" w:rsidP="00C87F67">
            <w:pPr>
              <w:spacing w:after="0" w:line="240" w:lineRule="auto"/>
              <w:contextualSpacing/>
              <w:jc w:val="both"/>
              <w:rPr>
                <w:rFonts w:ascii="Roma Neue" w:eastAsia="Arial Unicode MS" w:hAnsi="Roma Neue" w:cs="Arial"/>
                <w:sz w:val="18"/>
                <w:szCs w:val="18"/>
                <w:lang w:eastAsia="it-IT"/>
              </w:rPr>
            </w:pPr>
            <w:r w:rsidRPr="00FF169A">
              <w:rPr>
                <w:rFonts w:ascii="Roma Neue" w:eastAsia="Arial Unicode MS" w:hAnsi="Roma Neue" w:cs="Arial"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053D1045" w14:textId="77777777" w:rsidR="0013741C" w:rsidRPr="00FF169A" w:rsidRDefault="0013741C" w:rsidP="00C87F67">
            <w:pPr>
              <w:spacing w:after="0" w:line="240" w:lineRule="auto"/>
              <w:contextualSpacing/>
              <w:jc w:val="center"/>
              <w:rPr>
                <w:rFonts w:ascii="Roma Neue" w:eastAsia="Arial Unicode MS" w:hAnsi="Roma Neue" w:cs="Arial"/>
                <w:sz w:val="18"/>
                <w:szCs w:val="18"/>
                <w:lang w:eastAsia="it-IT"/>
              </w:rPr>
            </w:pPr>
            <w:r w:rsidRPr="00FF169A">
              <w:rPr>
                <w:rFonts w:ascii="Roma Neue" w:eastAsia="Arial Unicode MS" w:hAnsi="Roma Neue" w:cs="Arial"/>
                <w:sz w:val="18"/>
                <w:szCs w:val="18"/>
                <w:lang w:eastAsia="it-IT"/>
              </w:rPr>
              <w:t>QUOTA %</w:t>
            </w:r>
          </w:p>
        </w:tc>
      </w:tr>
      <w:tr w:rsidR="0013741C" w:rsidRPr="001D0C3B" w14:paraId="6007B723" w14:textId="77777777" w:rsidTr="00FF169A">
        <w:tc>
          <w:tcPr>
            <w:tcW w:w="2410" w:type="dxa"/>
          </w:tcPr>
          <w:p w14:paraId="0172C484" w14:textId="77777777" w:rsidR="0013741C" w:rsidRPr="001D0C3B" w:rsidRDefault="0013741C" w:rsidP="00AD6A16">
            <w:pPr>
              <w:spacing w:after="0"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</w:p>
        </w:tc>
        <w:tc>
          <w:tcPr>
            <w:tcW w:w="2977" w:type="dxa"/>
          </w:tcPr>
          <w:p w14:paraId="2AE9A265" w14:textId="77777777" w:rsidR="0013741C" w:rsidRPr="001D0C3B" w:rsidRDefault="0013741C" w:rsidP="00AD6A16">
            <w:pPr>
              <w:spacing w:after="0" w:line="360" w:lineRule="auto"/>
              <w:contextualSpacing/>
              <w:jc w:val="center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</w:p>
        </w:tc>
      </w:tr>
      <w:tr w:rsidR="0013741C" w:rsidRPr="001D0C3B" w14:paraId="41595573" w14:textId="77777777" w:rsidTr="00FF169A">
        <w:tc>
          <w:tcPr>
            <w:tcW w:w="2410" w:type="dxa"/>
          </w:tcPr>
          <w:p w14:paraId="230992C5" w14:textId="77777777" w:rsidR="0013741C" w:rsidRPr="001D0C3B" w:rsidRDefault="0013741C" w:rsidP="00AD6A16">
            <w:pPr>
              <w:spacing w:after="0"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</w:p>
        </w:tc>
        <w:tc>
          <w:tcPr>
            <w:tcW w:w="2977" w:type="dxa"/>
          </w:tcPr>
          <w:p w14:paraId="415051A7" w14:textId="77777777" w:rsidR="0013741C" w:rsidRPr="001D0C3B" w:rsidRDefault="0013741C" w:rsidP="00AD6A16">
            <w:pPr>
              <w:spacing w:after="0" w:line="360" w:lineRule="auto"/>
              <w:contextualSpacing/>
              <w:jc w:val="center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</w:p>
        </w:tc>
      </w:tr>
      <w:tr w:rsidR="0013741C" w:rsidRPr="001D0C3B" w14:paraId="393884A2" w14:textId="77777777" w:rsidTr="00FF169A">
        <w:tc>
          <w:tcPr>
            <w:tcW w:w="2410" w:type="dxa"/>
          </w:tcPr>
          <w:p w14:paraId="1B2FF831" w14:textId="77777777" w:rsidR="0013741C" w:rsidRPr="001D0C3B" w:rsidRDefault="0013741C" w:rsidP="00AD6A16">
            <w:pPr>
              <w:spacing w:after="0"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</w:p>
        </w:tc>
        <w:tc>
          <w:tcPr>
            <w:tcW w:w="2977" w:type="dxa"/>
          </w:tcPr>
          <w:p w14:paraId="1A513A5B" w14:textId="77777777" w:rsidR="0013741C" w:rsidRPr="001D0C3B" w:rsidRDefault="0013741C" w:rsidP="00AD6A16">
            <w:pPr>
              <w:spacing w:after="0" w:line="360" w:lineRule="auto"/>
              <w:contextualSpacing/>
              <w:jc w:val="center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</w:p>
        </w:tc>
      </w:tr>
      <w:tr w:rsidR="0013741C" w:rsidRPr="001D0C3B" w14:paraId="6FA6CA50" w14:textId="77777777" w:rsidTr="00FF169A">
        <w:tc>
          <w:tcPr>
            <w:tcW w:w="2410" w:type="dxa"/>
          </w:tcPr>
          <w:p w14:paraId="484510F2" w14:textId="77777777" w:rsidR="0013741C" w:rsidRPr="001D0C3B" w:rsidRDefault="0013741C" w:rsidP="00AD6A16">
            <w:pPr>
              <w:spacing w:after="0"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</w:p>
        </w:tc>
        <w:tc>
          <w:tcPr>
            <w:tcW w:w="2977" w:type="dxa"/>
          </w:tcPr>
          <w:p w14:paraId="1CA7E271" w14:textId="77777777" w:rsidR="0013741C" w:rsidRPr="001D0C3B" w:rsidRDefault="0013741C" w:rsidP="00AD6A16">
            <w:pPr>
              <w:spacing w:after="0" w:line="360" w:lineRule="auto"/>
              <w:contextualSpacing/>
              <w:jc w:val="center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</w:p>
        </w:tc>
      </w:tr>
      <w:tr w:rsidR="0013741C" w:rsidRPr="001D0C3B" w14:paraId="5DDCC75C" w14:textId="77777777" w:rsidTr="00FF169A">
        <w:trPr>
          <w:trHeight w:val="268"/>
        </w:trPr>
        <w:tc>
          <w:tcPr>
            <w:tcW w:w="2410" w:type="dxa"/>
          </w:tcPr>
          <w:p w14:paraId="6CAC40EB" w14:textId="77777777" w:rsidR="0013741C" w:rsidRPr="001D0C3B" w:rsidRDefault="0013741C" w:rsidP="00AD6A16">
            <w:pPr>
              <w:spacing w:after="0"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</w:p>
        </w:tc>
        <w:tc>
          <w:tcPr>
            <w:tcW w:w="2977" w:type="dxa"/>
          </w:tcPr>
          <w:p w14:paraId="274359E7" w14:textId="77777777" w:rsidR="0013741C" w:rsidRPr="001D0C3B" w:rsidRDefault="0013741C" w:rsidP="00AD6A16">
            <w:pPr>
              <w:spacing w:after="0" w:line="360" w:lineRule="auto"/>
              <w:contextualSpacing/>
              <w:jc w:val="center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</w:p>
        </w:tc>
      </w:tr>
    </w:tbl>
    <w:p w14:paraId="2114B5DD" w14:textId="7E0485A8" w:rsidR="00D66FBA" w:rsidRPr="006D51FD" w:rsidRDefault="00D66FBA" w:rsidP="009C26B9">
      <w:pPr>
        <w:pStyle w:val="Paragrafoelenco"/>
        <w:numPr>
          <w:ilvl w:val="0"/>
          <w:numId w:val="10"/>
        </w:numPr>
        <w:spacing w:after="70" w:line="240" w:lineRule="auto"/>
        <w:ind w:left="1145" w:hanging="357"/>
        <w:contextualSpacing/>
        <w:jc w:val="both"/>
        <w:rPr>
          <w:rFonts w:ascii="Roma Neue" w:hAnsi="Roma Neue"/>
          <w:b/>
          <w:sz w:val="20"/>
          <w:szCs w:val="20"/>
        </w:rPr>
      </w:pPr>
      <w:r w:rsidRPr="001D0C3B">
        <w:rPr>
          <w:rFonts w:ascii="Roma Neue" w:hAnsi="Roma Neue"/>
          <w:sz w:val="20"/>
          <w:szCs w:val="20"/>
        </w:rPr>
        <w:t xml:space="preserve">le categorie dei lavori che saranno eseguite da ciascun operatore economico riunito o consorziato </w:t>
      </w:r>
      <w:r w:rsidR="00976A59" w:rsidRPr="001D0C3B">
        <w:rPr>
          <w:rFonts w:ascii="Roma Neue" w:hAnsi="Roma Neue"/>
          <w:sz w:val="20"/>
          <w:szCs w:val="20"/>
        </w:rPr>
        <w:t xml:space="preserve">o aderente </w:t>
      </w:r>
      <w:r w:rsidRPr="001D0C3B">
        <w:rPr>
          <w:rFonts w:ascii="Roma Neue" w:hAnsi="Roma Neue"/>
          <w:sz w:val="20"/>
          <w:szCs w:val="20"/>
        </w:rPr>
        <w:t>sono le seguenti: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0"/>
        <w:gridCol w:w="2483"/>
        <w:gridCol w:w="2337"/>
      </w:tblGrid>
      <w:tr w:rsidR="00D66FBA" w:rsidRPr="001D0C3B" w14:paraId="015D91E6" w14:textId="77777777" w:rsidTr="006D51FD">
        <w:trPr>
          <w:trHeight w:val="417"/>
        </w:trPr>
        <w:tc>
          <w:tcPr>
            <w:tcW w:w="4110" w:type="dxa"/>
            <w:shd w:val="clear" w:color="auto" w:fill="D9D9D9" w:themeFill="background1" w:themeFillShade="D9"/>
          </w:tcPr>
          <w:p w14:paraId="18C31178" w14:textId="77777777" w:rsidR="00D66FBA" w:rsidRPr="00FF169A" w:rsidRDefault="00D66FBA" w:rsidP="00AD6A16">
            <w:pPr>
              <w:spacing w:line="360" w:lineRule="auto"/>
              <w:ind w:left="34"/>
              <w:contextualSpacing/>
              <w:jc w:val="both"/>
              <w:rPr>
                <w:rFonts w:ascii="Roma Neue" w:eastAsia="Arial Unicode MS" w:hAnsi="Roma Neue" w:cs="Arial"/>
                <w:sz w:val="18"/>
                <w:szCs w:val="18"/>
                <w:lang w:eastAsia="it-IT"/>
              </w:rPr>
            </w:pPr>
            <w:r w:rsidRPr="00FF169A">
              <w:rPr>
                <w:rFonts w:ascii="Roma Neue" w:eastAsia="Arial Unicode MS" w:hAnsi="Roma Neue" w:cs="Arial"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2483" w:type="dxa"/>
            <w:shd w:val="clear" w:color="auto" w:fill="D9D9D9" w:themeFill="background1" w:themeFillShade="D9"/>
          </w:tcPr>
          <w:p w14:paraId="0E81D75A" w14:textId="77777777" w:rsidR="00D66FBA" w:rsidRPr="00FF169A" w:rsidRDefault="00D66FBA" w:rsidP="00AD6A16">
            <w:pPr>
              <w:spacing w:line="360" w:lineRule="auto"/>
              <w:ind w:left="34"/>
              <w:contextualSpacing/>
              <w:jc w:val="both"/>
              <w:rPr>
                <w:rFonts w:ascii="Roma Neue" w:eastAsia="Arial Unicode MS" w:hAnsi="Roma Neue" w:cs="Arial"/>
                <w:sz w:val="18"/>
                <w:szCs w:val="18"/>
                <w:lang w:eastAsia="it-IT"/>
              </w:rPr>
            </w:pPr>
            <w:r w:rsidRPr="00FF169A">
              <w:rPr>
                <w:rFonts w:ascii="Roma Neue" w:eastAsia="Arial Unicode MS" w:hAnsi="Roma Neue" w:cs="Arial"/>
                <w:sz w:val="18"/>
                <w:szCs w:val="18"/>
                <w:lang w:eastAsia="it-IT"/>
              </w:rPr>
              <w:t>CATEGORIA/E</w:t>
            </w:r>
          </w:p>
        </w:tc>
        <w:tc>
          <w:tcPr>
            <w:tcW w:w="2337" w:type="dxa"/>
            <w:shd w:val="clear" w:color="auto" w:fill="D9D9D9" w:themeFill="background1" w:themeFillShade="D9"/>
          </w:tcPr>
          <w:p w14:paraId="262F585C" w14:textId="77777777" w:rsidR="00D66FBA" w:rsidRPr="00FF169A" w:rsidRDefault="00D66FBA" w:rsidP="00AD6A16">
            <w:pPr>
              <w:spacing w:line="360" w:lineRule="auto"/>
              <w:ind w:left="426"/>
              <w:contextualSpacing/>
              <w:jc w:val="both"/>
              <w:rPr>
                <w:rFonts w:ascii="Roma Neue" w:eastAsia="Arial Unicode MS" w:hAnsi="Roma Neue" w:cs="Arial"/>
                <w:sz w:val="18"/>
                <w:szCs w:val="18"/>
                <w:lang w:eastAsia="it-IT"/>
              </w:rPr>
            </w:pPr>
            <w:r w:rsidRPr="00FF169A">
              <w:rPr>
                <w:rFonts w:ascii="Roma Neue" w:eastAsia="Arial Unicode MS" w:hAnsi="Roma Neue" w:cs="Arial"/>
                <w:sz w:val="18"/>
                <w:szCs w:val="18"/>
                <w:lang w:eastAsia="it-IT"/>
              </w:rPr>
              <w:t>%</w:t>
            </w:r>
          </w:p>
        </w:tc>
      </w:tr>
      <w:tr w:rsidR="00D66FBA" w:rsidRPr="001D0C3B" w14:paraId="0C249637" w14:textId="77777777" w:rsidTr="00D66FBA">
        <w:trPr>
          <w:trHeight w:val="525"/>
        </w:trPr>
        <w:tc>
          <w:tcPr>
            <w:tcW w:w="4110" w:type="dxa"/>
          </w:tcPr>
          <w:p w14:paraId="518F3726" w14:textId="77777777" w:rsidR="00D66FBA" w:rsidRPr="001D0C3B" w:rsidRDefault="00D66FBA" w:rsidP="00AD6A16">
            <w:pPr>
              <w:spacing w:line="360" w:lineRule="auto"/>
              <w:ind w:left="426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</w:p>
        </w:tc>
        <w:tc>
          <w:tcPr>
            <w:tcW w:w="2483" w:type="dxa"/>
          </w:tcPr>
          <w:p w14:paraId="7E437E19" w14:textId="77777777" w:rsidR="00D66FBA" w:rsidRPr="001D0C3B" w:rsidRDefault="00D66FBA" w:rsidP="00AD6A16">
            <w:pPr>
              <w:spacing w:line="360" w:lineRule="auto"/>
              <w:ind w:left="176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  <w:t>-_____________</w:t>
            </w:r>
          </w:p>
          <w:p w14:paraId="7E49885A" w14:textId="77777777" w:rsidR="00D66FBA" w:rsidRPr="001D0C3B" w:rsidRDefault="00D66FBA" w:rsidP="00AD6A16">
            <w:pPr>
              <w:spacing w:line="360" w:lineRule="auto"/>
              <w:ind w:left="176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  <w:t>-_____________</w:t>
            </w:r>
          </w:p>
        </w:tc>
        <w:tc>
          <w:tcPr>
            <w:tcW w:w="2337" w:type="dxa"/>
          </w:tcPr>
          <w:p w14:paraId="6600EDE3" w14:textId="77777777" w:rsidR="00D66FBA" w:rsidRPr="001D0C3B" w:rsidRDefault="00D66FBA" w:rsidP="00AD6A16">
            <w:pPr>
              <w:spacing w:line="360" w:lineRule="auto"/>
              <w:contextualSpacing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  <w:t>-_____</w:t>
            </w:r>
          </w:p>
          <w:p w14:paraId="4CB30DC8" w14:textId="77777777" w:rsidR="00D66FBA" w:rsidRPr="001D0C3B" w:rsidRDefault="00D66FBA" w:rsidP="00AD6A16">
            <w:pPr>
              <w:spacing w:line="360" w:lineRule="auto"/>
              <w:contextualSpacing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  <w:t>-_____</w:t>
            </w:r>
          </w:p>
        </w:tc>
      </w:tr>
      <w:tr w:rsidR="00D66FBA" w:rsidRPr="001D0C3B" w14:paraId="0C52B12D" w14:textId="77777777" w:rsidTr="00D66FBA">
        <w:tc>
          <w:tcPr>
            <w:tcW w:w="4110" w:type="dxa"/>
          </w:tcPr>
          <w:p w14:paraId="0198FCF5" w14:textId="77777777" w:rsidR="00D66FBA" w:rsidRPr="001D0C3B" w:rsidRDefault="00D66FBA" w:rsidP="00AD6A16">
            <w:pPr>
              <w:spacing w:line="360" w:lineRule="auto"/>
              <w:ind w:left="426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</w:p>
        </w:tc>
        <w:tc>
          <w:tcPr>
            <w:tcW w:w="2483" w:type="dxa"/>
          </w:tcPr>
          <w:p w14:paraId="652CFA13" w14:textId="77777777" w:rsidR="00D66FBA" w:rsidRPr="001D0C3B" w:rsidRDefault="00D66FBA" w:rsidP="00AD6A16">
            <w:pPr>
              <w:spacing w:line="360" w:lineRule="auto"/>
              <w:ind w:left="176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  <w:t>-_____________</w:t>
            </w:r>
          </w:p>
          <w:p w14:paraId="09829827" w14:textId="77777777" w:rsidR="00D66FBA" w:rsidRPr="001D0C3B" w:rsidRDefault="00D66FBA" w:rsidP="00AD6A16">
            <w:pPr>
              <w:spacing w:line="360" w:lineRule="auto"/>
              <w:ind w:left="176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  <w:t>-_____________</w:t>
            </w:r>
          </w:p>
        </w:tc>
        <w:tc>
          <w:tcPr>
            <w:tcW w:w="2337" w:type="dxa"/>
          </w:tcPr>
          <w:p w14:paraId="7213C8A9" w14:textId="77777777" w:rsidR="00D66FBA" w:rsidRPr="001D0C3B" w:rsidRDefault="00D66FBA" w:rsidP="00AD6A16">
            <w:pPr>
              <w:spacing w:line="360" w:lineRule="auto"/>
              <w:contextualSpacing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  <w:t>-_____</w:t>
            </w:r>
          </w:p>
          <w:p w14:paraId="7C05F9F2" w14:textId="77777777" w:rsidR="00D66FBA" w:rsidRPr="001D0C3B" w:rsidRDefault="00D66FBA" w:rsidP="00AD6A16">
            <w:pPr>
              <w:spacing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  <w:t>-_____</w:t>
            </w:r>
          </w:p>
        </w:tc>
      </w:tr>
      <w:tr w:rsidR="00D66FBA" w:rsidRPr="001D0C3B" w14:paraId="2770C52D" w14:textId="77777777" w:rsidTr="00D66FBA">
        <w:tc>
          <w:tcPr>
            <w:tcW w:w="4110" w:type="dxa"/>
          </w:tcPr>
          <w:p w14:paraId="1FB012E4" w14:textId="77777777" w:rsidR="00D66FBA" w:rsidRPr="001D0C3B" w:rsidRDefault="00D66FBA" w:rsidP="00AD6A16">
            <w:pPr>
              <w:spacing w:line="360" w:lineRule="auto"/>
              <w:ind w:left="426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</w:p>
        </w:tc>
        <w:tc>
          <w:tcPr>
            <w:tcW w:w="2483" w:type="dxa"/>
          </w:tcPr>
          <w:p w14:paraId="40D17D95" w14:textId="77777777" w:rsidR="00D66FBA" w:rsidRPr="001D0C3B" w:rsidRDefault="00D66FBA" w:rsidP="00AD6A16">
            <w:pPr>
              <w:spacing w:line="360" w:lineRule="auto"/>
              <w:ind w:left="176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  <w:t>-_____________</w:t>
            </w:r>
          </w:p>
          <w:p w14:paraId="3FCBA548" w14:textId="77777777" w:rsidR="00D66FBA" w:rsidRPr="001D0C3B" w:rsidRDefault="00D66FBA" w:rsidP="00AD6A16">
            <w:pPr>
              <w:spacing w:line="360" w:lineRule="auto"/>
              <w:ind w:left="176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  <w:t>-_____________</w:t>
            </w:r>
          </w:p>
        </w:tc>
        <w:tc>
          <w:tcPr>
            <w:tcW w:w="2337" w:type="dxa"/>
          </w:tcPr>
          <w:p w14:paraId="02908112" w14:textId="77777777" w:rsidR="00D66FBA" w:rsidRPr="001D0C3B" w:rsidRDefault="00D66FBA" w:rsidP="00AD6A16">
            <w:pPr>
              <w:spacing w:line="360" w:lineRule="auto"/>
              <w:contextualSpacing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  <w:t>-_____</w:t>
            </w:r>
          </w:p>
          <w:p w14:paraId="7CB42EB5" w14:textId="77777777" w:rsidR="00D66FBA" w:rsidRPr="001D0C3B" w:rsidRDefault="00D66FBA" w:rsidP="00AD6A16">
            <w:pPr>
              <w:spacing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  <w:t>-_____</w:t>
            </w:r>
          </w:p>
        </w:tc>
      </w:tr>
      <w:tr w:rsidR="00D66FBA" w:rsidRPr="001D0C3B" w14:paraId="68704A13" w14:textId="77777777" w:rsidTr="00D66FBA">
        <w:tc>
          <w:tcPr>
            <w:tcW w:w="4110" w:type="dxa"/>
          </w:tcPr>
          <w:p w14:paraId="0C033C07" w14:textId="77777777" w:rsidR="00D66FBA" w:rsidRPr="001D0C3B" w:rsidRDefault="00D66FBA" w:rsidP="00AD6A16">
            <w:pPr>
              <w:spacing w:line="360" w:lineRule="auto"/>
              <w:ind w:left="426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</w:p>
        </w:tc>
        <w:tc>
          <w:tcPr>
            <w:tcW w:w="2483" w:type="dxa"/>
          </w:tcPr>
          <w:p w14:paraId="7322A065" w14:textId="77777777" w:rsidR="00D66FBA" w:rsidRPr="001D0C3B" w:rsidRDefault="00D66FBA" w:rsidP="00AD6A16">
            <w:pPr>
              <w:spacing w:line="360" w:lineRule="auto"/>
              <w:ind w:left="176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  <w:t>-_____________</w:t>
            </w:r>
          </w:p>
          <w:p w14:paraId="12704A51" w14:textId="77777777" w:rsidR="00D66FBA" w:rsidRPr="001D0C3B" w:rsidRDefault="00D66FBA" w:rsidP="00AD6A16">
            <w:pPr>
              <w:spacing w:line="360" w:lineRule="auto"/>
              <w:ind w:left="176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  <w:t>-_____________</w:t>
            </w:r>
          </w:p>
        </w:tc>
        <w:tc>
          <w:tcPr>
            <w:tcW w:w="2337" w:type="dxa"/>
          </w:tcPr>
          <w:p w14:paraId="78DFB035" w14:textId="77777777" w:rsidR="00D66FBA" w:rsidRPr="001D0C3B" w:rsidRDefault="00D66FBA" w:rsidP="00AD6A16">
            <w:pPr>
              <w:spacing w:line="360" w:lineRule="auto"/>
              <w:contextualSpacing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  <w:t>-_____</w:t>
            </w:r>
          </w:p>
          <w:p w14:paraId="3877D698" w14:textId="77777777" w:rsidR="00D66FBA" w:rsidRPr="001D0C3B" w:rsidRDefault="00D66FBA" w:rsidP="00AD6A16">
            <w:pPr>
              <w:spacing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1D0C3B"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  <w:t>-_____</w:t>
            </w:r>
          </w:p>
        </w:tc>
      </w:tr>
    </w:tbl>
    <w:p w14:paraId="584BBE3D" w14:textId="77777777" w:rsidR="009C26B9" w:rsidRPr="00AF27B0" w:rsidRDefault="009C26B9" w:rsidP="00AF27B0">
      <w:pPr>
        <w:spacing w:after="0" w:line="240" w:lineRule="auto"/>
        <w:contextualSpacing/>
        <w:jc w:val="both"/>
        <w:rPr>
          <w:rFonts w:ascii="Roma Neue" w:hAnsi="Roma Neue" w:cs="Arial"/>
          <w:bCs/>
          <w:sz w:val="20"/>
          <w:szCs w:val="20"/>
        </w:rPr>
      </w:pPr>
    </w:p>
    <w:p w14:paraId="696F4843" w14:textId="77777777" w:rsidR="00AF27B0" w:rsidRDefault="00AF27B0" w:rsidP="00AF27B0">
      <w:pPr>
        <w:spacing w:after="70" w:line="360" w:lineRule="auto"/>
        <w:contextualSpacing/>
        <w:jc w:val="both"/>
        <w:rPr>
          <w:rFonts w:ascii="Roma Neue" w:hAnsi="Roma Neue" w:cs="Arial"/>
          <w:bCs/>
          <w:sz w:val="20"/>
          <w:szCs w:val="20"/>
        </w:rPr>
      </w:pPr>
    </w:p>
    <w:p w14:paraId="7B59D495" w14:textId="77777777" w:rsidR="00AF27B0" w:rsidRPr="00AF27B0" w:rsidRDefault="00AF27B0" w:rsidP="00AF27B0">
      <w:pPr>
        <w:spacing w:after="70" w:line="360" w:lineRule="auto"/>
        <w:contextualSpacing/>
        <w:jc w:val="both"/>
        <w:rPr>
          <w:rFonts w:ascii="Roma Neue" w:hAnsi="Roma Neue" w:cs="Arial"/>
          <w:bCs/>
          <w:sz w:val="20"/>
          <w:szCs w:val="20"/>
        </w:rPr>
      </w:pPr>
    </w:p>
    <w:p w14:paraId="01A48C1E" w14:textId="39A77CE6" w:rsidR="0098782F" w:rsidRPr="001D0C3B" w:rsidRDefault="009834D7" w:rsidP="00FF169A">
      <w:pPr>
        <w:pStyle w:val="Paragrafoelenco"/>
        <w:numPr>
          <w:ilvl w:val="0"/>
          <w:numId w:val="10"/>
        </w:numPr>
        <w:spacing w:after="70" w:line="360" w:lineRule="auto"/>
        <w:contextualSpacing/>
        <w:jc w:val="both"/>
        <w:rPr>
          <w:rFonts w:ascii="Roma Neue" w:hAnsi="Roma Neue" w:cs="Arial"/>
          <w:bCs/>
          <w:sz w:val="20"/>
          <w:szCs w:val="20"/>
        </w:rPr>
      </w:pPr>
      <w:r w:rsidRPr="001D0C3B">
        <w:rPr>
          <w:rFonts w:ascii="Roma Neue" w:hAnsi="Roma Neue" w:cs="Arial"/>
          <w:bCs/>
          <w:sz w:val="20"/>
          <w:szCs w:val="20"/>
        </w:rPr>
        <w:t>e di impegnarsi ad eseguire i lavori nella percentuale corrispondente alle quote indicate e per la quale possiede i necessari requisiti di qualificazione fatta salva la facoltà di modifica della stessa, previa autorizzazione di</w:t>
      </w:r>
      <w:r w:rsidR="006A1C0D" w:rsidRPr="001D0C3B">
        <w:rPr>
          <w:rFonts w:ascii="Roma Neue" w:hAnsi="Roma Neue" w:cs="Arial"/>
          <w:bCs/>
          <w:sz w:val="20"/>
          <w:szCs w:val="20"/>
        </w:rPr>
        <w:t xml:space="preserve"> Sport e Salute </w:t>
      </w:r>
      <w:r w:rsidRPr="001D0C3B">
        <w:rPr>
          <w:rFonts w:ascii="Roma Neue" w:hAnsi="Roma Neue" w:cs="Arial"/>
          <w:bCs/>
          <w:sz w:val="20"/>
          <w:szCs w:val="20"/>
        </w:rPr>
        <w:t>che ne verifica la compatibilità con i requisiti di qualificazione posseduti dalle imprese interessate;</w:t>
      </w:r>
    </w:p>
    <w:p w14:paraId="549244FE" w14:textId="187C3CB2" w:rsidR="00AF27B0" w:rsidRPr="00AF27B0" w:rsidRDefault="00AF27B0" w:rsidP="00AF27B0">
      <w:pPr>
        <w:pStyle w:val="Paragrafoelenco"/>
        <w:numPr>
          <w:ilvl w:val="0"/>
          <w:numId w:val="4"/>
        </w:numPr>
        <w:spacing w:afterLines="70" w:after="168" w:line="360" w:lineRule="auto"/>
        <w:contextualSpacing/>
        <w:jc w:val="both"/>
        <w:rPr>
          <w:rFonts w:ascii="Roma Neue" w:hAnsi="Roma Neue" w:cs="Arial"/>
          <w:b/>
          <w:bCs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>di impegnarsi a non divulgare con alcun mezzo il contenuto dei documenti afferenti alla presente procedura di gara ai quali si avrà, se del caso, accesso o che, comunque, saranno messi a disposizione;</w:t>
      </w:r>
    </w:p>
    <w:p w14:paraId="49575CCA" w14:textId="719DFA25" w:rsidR="009561F0" w:rsidRPr="009C26B9" w:rsidRDefault="00DA065D" w:rsidP="009561F0">
      <w:pPr>
        <w:pStyle w:val="Paragrafoelenco"/>
        <w:numPr>
          <w:ilvl w:val="0"/>
          <w:numId w:val="4"/>
        </w:numPr>
        <w:spacing w:after="70" w:line="360" w:lineRule="auto"/>
        <w:contextualSpacing/>
        <w:jc w:val="both"/>
        <w:rPr>
          <w:rFonts w:ascii="Roma Neue" w:hAnsi="Roma Neue" w:cs="Arial"/>
          <w:bCs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>di autorizzare Sport e Salute a consentire l’accesso alla documentazione presentata per la partecipazione alla gara</w:t>
      </w:r>
      <w:r w:rsidR="00793B90" w:rsidRPr="001D0C3B">
        <w:rPr>
          <w:rFonts w:ascii="Roma Neue" w:hAnsi="Roma Neue" w:cs="Arial"/>
          <w:sz w:val="20"/>
          <w:szCs w:val="20"/>
        </w:rPr>
        <w:t xml:space="preserve"> con l’indicazione delle eventuali parti per le quali non autorizza l’accesso e le relative motivazioni</w:t>
      </w:r>
      <w:r w:rsidR="001A4177" w:rsidRPr="001D0C3B">
        <w:rPr>
          <w:rFonts w:ascii="Roma Neue" w:hAnsi="Roma Neue" w:cs="Arial"/>
          <w:sz w:val="20"/>
          <w:szCs w:val="20"/>
        </w:rPr>
        <w:t>;</w:t>
      </w:r>
    </w:p>
    <w:p w14:paraId="607E00A4" w14:textId="277AF9ED" w:rsidR="0008293A" w:rsidRPr="0008293A" w:rsidRDefault="0008293A" w:rsidP="009C26B9">
      <w:pPr>
        <w:pStyle w:val="Paragrafoelenco"/>
        <w:numPr>
          <w:ilvl w:val="0"/>
          <w:numId w:val="4"/>
        </w:numPr>
        <w:spacing w:after="70" w:line="360" w:lineRule="auto"/>
        <w:contextualSpacing/>
        <w:jc w:val="both"/>
        <w:rPr>
          <w:rFonts w:ascii="Roma Neue" w:hAnsi="Roma Neue" w:cs="Arial"/>
          <w:sz w:val="20"/>
          <w:szCs w:val="20"/>
        </w:rPr>
      </w:pPr>
      <w:r w:rsidRPr="00FD4CEB">
        <w:rPr>
          <w:rFonts w:ascii="Roma Neue" w:hAnsi="Roma Neue" w:cs="Arial"/>
          <w:sz w:val="20"/>
          <w:szCs w:val="20"/>
        </w:rPr>
        <w:t>che, con l’accettazione delle “</w:t>
      </w:r>
      <w:r w:rsidRPr="003331AE">
        <w:rPr>
          <w:rFonts w:ascii="Roma Neue" w:hAnsi="Roma Neue" w:cs="Arial"/>
          <w:i/>
          <w:iCs/>
          <w:sz w:val="20"/>
          <w:szCs w:val="20"/>
        </w:rPr>
        <w:t>Condizioni Generali di registrazione e di utilizzo del Portale gare di Sport e Salute S.p.A</w:t>
      </w:r>
      <w:r w:rsidRPr="00FD4CEB">
        <w:rPr>
          <w:rFonts w:ascii="Roma Neue" w:hAnsi="Roma Neue" w:cs="Arial"/>
          <w:sz w:val="20"/>
          <w:szCs w:val="20"/>
        </w:rPr>
        <w:t xml:space="preserve">.”, elegge domicilio digitale speciale presso la </w:t>
      </w:r>
      <w:r>
        <w:rPr>
          <w:rFonts w:ascii="Roma Neue" w:hAnsi="Roma Neue" w:cs="Arial"/>
          <w:sz w:val="20"/>
          <w:szCs w:val="20"/>
        </w:rPr>
        <w:t>P</w:t>
      </w:r>
      <w:r w:rsidRPr="00FD4CEB">
        <w:rPr>
          <w:rFonts w:ascii="Roma Neue" w:hAnsi="Roma Neue" w:cs="Arial"/>
          <w:sz w:val="20"/>
          <w:szCs w:val="20"/>
        </w:rPr>
        <w:t>iattaforma</w:t>
      </w:r>
      <w:r>
        <w:rPr>
          <w:rFonts w:ascii="Roma Neue" w:hAnsi="Roma Neue" w:cs="Arial"/>
          <w:sz w:val="20"/>
          <w:szCs w:val="20"/>
        </w:rPr>
        <w:t xml:space="preserve"> (PAD)</w:t>
      </w:r>
      <w:r w:rsidR="009561F0">
        <w:rPr>
          <w:rFonts w:ascii="Roma Neue" w:hAnsi="Roma Neue" w:cs="Arial"/>
          <w:sz w:val="20"/>
          <w:szCs w:val="20"/>
        </w:rPr>
        <w:t xml:space="preserve"> di Sport e Salute</w:t>
      </w:r>
      <w:r w:rsidRPr="00FD4CEB">
        <w:rPr>
          <w:rFonts w:ascii="Roma Neue" w:hAnsi="Roma Neue" w:cs="Arial"/>
          <w:sz w:val="20"/>
          <w:szCs w:val="20"/>
        </w:rPr>
        <w:t xml:space="preserve"> per tutte le comunicazioni e gli scambi di informazioni inerenti alla procedura;</w:t>
      </w:r>
    </w:p>
    <w:p w14:paraId="083558F9" w14:textId="092633D8" w:rsidR="00E5728F" w:rsidRPr="00F738CB" w:rsidRDefault="00AF5A8D" w:rsidP="009C26B9">
      <w:pPr>
        <w:pStyle w:val="Paragrafoelenco"/>
        <w:numPr>
          <w:ilvl w:val="0"/>
          <w:numId w:val="4"/>
        </w:numPr>
        <w:spacing w:after="70" w:line="360" w:lineRule="auto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 xml:space="preserve">di autorizzare Sport e Salute a trasmettere ogni comunicazione ai sensi dell’art. 29 del </w:t>
      </w:r>
      <w:proofErr w:type="spellStart"/>
      <w:proofErr w:type="gramStart"/>
      <w:r w:rsidR="001A0B3C" w:rsidRPr="001D0C3B">
        <w:rPr>
          <w:rFonts w:ascii="Roma Neue" w:hAnsi="Roma Neue" w:cs="Arial"/>
          <w:sz w:val="20"/>
          <w:szCs w:val="20"/>
        </w:rPr>
        <w:t>D.Lgs</w:t>
      </w:r>
      <w:r w:rsidR="0008293A">
        <w:rPr>
          <w:rFonts w:ascii="Roma Neue" w:hAnsi="Roma Neue" w:cs="Arial"/>
          <w:sz w:val="20"/>
          <w:szCs w:val="20"/>
        </w:rPr>
        <w:t>.</w:t>
      </w:r>
      <w:proofErr w:type="spellEnd"/>
      <w:r w:rsidR="001A0B3C" w:rsidRPr="001D0C3B">
        <w:rPr>
          <w:rFonts w:ascii="Roma Neue" w:hAnsi="Roma Neue" w:cs="Arial"/>
          <w:sz w:val="20"/>
          <w:szCs w:val="20"/>
        </w:rPr>
        <w:t>.</w:t>
      </w:r>
      <w:proofErr w:type="gramEnd"/>
      <w:r w:rsidR="001A0B3C" w:rsidRPr="001D0C3B">
        <w:rPr>
          <w:rFonts w:ascii="Roma Neue" w:hAnsi="Roma Neue" w:cs="Arial"/>
          <w:sz w:val="20"/>
          <w:szCs w:val="20"/>
        </w:rPr>
        <w:t xml:space="preserve"> 36/2023 e </w:t>
      </w:r>
      <w:proofErr w:type="spellStart"/>
      <w:r w:rsidR="001A0B3C" w:rsidRPr="001D0C3B">
        <w:rPr>
          <w:rFonts w:ascii="Roma Neue" w:hAnsi="Roma Neue" w:cs="Arial"/>
          <w:sz w:val="20"/>
          <w:szCs w:val="20"/>
        </w:rPr>
        <w:t>s.m.i.</w:t>
      </w:r>
      <w:proofErr w:type="spellEnd"/>
      <w:r w:rsidR="001A0B3C" w:rsidRPr="001D0C3B">
        <w:rPr>
          <w:rFonts w:ascii="Roma Neue" w:hAnsi="Roma Neue" w:cs="Arial"/>
          <w:sz w:val="20"/>
          <w:szCs w:val="20"/>
        </w:rPr>
        <w:t xml:space="preserve"> </w:t>
      </w:r>
      <w:r w:rsidRPr="001D0C3B">
        <w:rPr>
          <w:rFonts w:ascii="Roma Neue" w:hAnsi="Roma Neue" w:cs="Arial"/>
          <w:sz w:val="20"/>
          <w:szCs w:val="20"/>
        </w:rPr>
        <w:t>tramite l</w:t>
      </w:r>
      <w:r w:rsidR="0008293A">
        <w:rPr>
          <w:rFonts w:ascii="Roma Neue" w:hAnsi="Roma Neue" w:cs="Arial"/>
          <w:sz w:val="20"/>
          <w:szCs w:val="20"/>
        </w:rPr>
        <w:t xml:space="preserve">a </w:t>
      </w:r>
      <w:r w:rsidR="00E26C09">
        <w:rPr>
          <w:rFonts w:ascii="Roma Neue" w:hAnsi="Roma Neue" w:cs="Arial"/>
          <w:sz w:val="20"/>
          <w:szCs w:val="20"/>
        </w:rPr>
        <w:t>P</w:t>
      </w:r>
      <w:r w:rsidRPr="001D0C3B">
        <w:rPr>
          <w:rFonts w:ascii="Roma Neue" w:hAnsi="Roma Neue" w:cs="Arial"/>
          <w:sz w:val="20"/>
          <w:szCs w:val="20"/>
        </w:rPr>
        <w:t>iattaform</w:t>
      </w:r>
      <w:r w:rsidR="0008293A">
        <w:rPr>
          <w:rFonts w:ascii="Roma Neue" w:hAnsi="Roma Neue" w:cs="Arial"/>
          <w:sz w:val="20"/>
          <w:szCs w:val="20"/>
        </w:rPr>
        <w:t>a</w:t>
      </w:r>
      <w:r w:rsidRPr="001D0C3B">
        <w:rPr>
          <w:rFonts w:ascii="Roma Neue" w:hAnsi="Roma Neue" w:cs="Arial"/>
          <w:sz w:val="20"/>
          <w:szCs w:val="20"/>
        </w:rPr>
        <w:t xml:space="preserve"> e</w:t>
      </w:r>
      <w:r w:rsidR="0008293A">
        <w:rPr>
          <w:rFonts w:ascii="Roma Neue" w:hAnsi="Roma Neue" w:cs="Arial"/>
          <w:sz w:val="20"/>
          <w:szCs w:val="20"/>
        </w:rPr>
        <w:t>,</w:t>
      </w:r>
      <w:r w:rsidRPr="001D0C3B">
        <w:rPr>
          <w:rFonts w:ascii="Roma Neue" w:hAnsi="Roma Neue" w:cs="Arial"/>
          <w:sz w:val="20"/>
          <w:szCs w:val="20"/>
        </w:rPr>
        <w:t xml:space="preserve"> per quanto non previsto dall</w:t>
      </w:r>
      <w:r w:rsidR="00F738CB">
        <w:rPr>
          <w:rFonts w:ascii="Roma Neue" w:hAnsi="Roma Neue" w:cs="Arial"/>
          <w:sz w:val="20"/>
          <w:szCs w:val="20"/>
        </w:rPr>
        <w:t>a</w:t>
      </w:r>
      <w:r w:rsidRPr="001D0C3B">
        <w:rPr>
          <w:rFonts w:ascii="Roma Neue" w:hAnsi="Roma Neue" w:cs="Arial"/>
          <w:sz w:val="20"/>
          <w:szCs w:val="20"/>
        </w:rPr>
        <w:t xml:space="preserve"> </w:t>
      </w:r>
      <w:proofErr w:type="gramStart"/>
      <w:r w:rsidRPr="001D0C3B">
        <w:rPr>
          <w:rFonts w:ascii="Roma Neue" w:hAnsi="Roma Neue" w:cs="Arial"/>
          <w:sz w:val="20"/>
          <w:szCs w:val="20"/>
        </w:rPr>
        <w:t>predett</w:t>
      </w:r>
      <w:r w:rsidR="00F738CB">
        <w:rPr>
          <w:rFonts w:ascii="Roma Neue" w:hAnsi="Roma Neue" w:cs="Arial"/>
          <w:sz w:val="20"/>
          <w:szCs w:val="20"/>
        </w:rPr>
        <w:t>a</w:t>
      </w:r>
      <w:proofErr w:type="gramEnd"/>
      <w:r w:rsidRPr="001D0C3B">
        <w:rPr>
          <w:rFonts w:ascii="Roma Neue" w:hAnsi="Roma Neue" w:cs="Arial"/>
          <w:sz w:val="20"/>
          <w:szCs w:val="20"/>
        </w:rPr>
        <w:t xml:space="preserve"> </w:t>
      </w:r>
      <w:r w:rsidR="00AF27B0">
        <w:rPr>
          <w:rFonts w:ascii="Roma Neue" w:hAnsi="Roma Neue" w:cs="Arial"/>
          <w:sz w:val="20"/>
          <w:szCs w:val="20"/>
        </w:rPr>
        <w:t>P</w:t>
      </w:r>
      <w:r w:rsidRPr="001D0C3B">
        <w:rPr>
          <w:rFonts w:ascii="Roma Neue" w:hAnsi="Roma Neue" w:cs="Arial"/>
          <w:sz w:val="20"/>
          <w:szCs w:val="20"/>
        </w:rPr>
        <w:t>iattaform</w:t>
      </w:r>
      <w:r w:rsidR="00F738CB">
        <w:rPr>
          <w:rFonts w:ascii="Roma Neue" w:hAnsi="Roma Neue" w:cs="Arial"/>
          <w:sz w:val="20"/>
          <w:szCs w:val="20"/>
        </w:rPr>
        <w:t>a</w:t>
      </w:r>
      <w:r w:rsidRPr="001D0C3B">
        <w:rPr>
          <w:rFonts w:ascii="Roma Neue" w:hAnsi="Roma Neue" w:cs="Arial"/>
          <w:sz w:val="20"/>
          <w:szCs w:val="20"/>
        </w:rPr>
        <w:t>, mediante l’utilizzo del domicilio digitale;</w:t>
      </w:r>
    </w:p>
    <w:p w14:paraId="0BD18FEA" w14:textId="6F4318C7" w:rsidR="00CD3143" w:rsidRPr="001D0C3B" w:rsidRDefault="00CD3143" w:rsidP="009C26B9">
      <w:pPr>
        <w:pStyle w:val="Paragrafoelenco"/>
        <w:numPr>
          <w:ilvl w:val="0"/>
          <w:numId w:val="4"/>
        </w:numPr>
        <w:spacing w:after="70" w:line="360" w:lineRule="auto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che il proprio domicilio digitale presente negli indici di cui agli articoli 6-bis e 6-ter del D.lgs. n. 82/05 è il seguente: </w:t>
      </w:r>
      <w:r w:rsidR="001A0B3C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___________</w:t>
      </w:r>
      <w:r w:rsidR="00D77461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;</w:t>
      </w:r>
    </w:p>
    <w:p w14:paraId="434BCF19" w14:textId="1985A002" w:rsidR="00CD3143" w:rsidRPr="001D0C3B" w:rsidRDefault="00F738CB" w:rsidP="00AF27B0">
      <w:pPr>
        <w:pStyle w:val="Paragrafoelenco"/>
        <w:widowControl w:val="0"/>
        <w:spacing w:after="0" w:line="360" w:lineRule="auto"/>
        <w:ind w:left="624" w:hanging="66"/>
        <w:contextualSpacing/>
        <w:jc w:val="both"/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</w:pPr>
      <w:r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 xml:space="preserve">  </w:t>
      </w:r>
      <w:r w:rsidR="00CD3143" w:rsidRPr="001D0C3B"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>[</w:t>
      </w:r>
      <w:r w:rsidR="00CD6088" w:rsidRPr="001D0C3B"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>o</w:t>
      </w:r>
      <w:r w:rsidR="00CD3143" w:rsidRPr="001D0C3B"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>vvero, in alternativa</w:t>
      </w:r>
      <w:r w:rsidR="00CD3143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 </w:t>
      </w:r>
      <w:r w:rsidR="00CD3143" w:rsidRPr="001D0C3B"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 xml:space="preserve">nel caso in cui l’operatore economico non sia presente nei </w:t>
      </w:r>
      <w:proofErr w:type="gramStart"/>
      <w:r w:rsidR="00CD3143" w:rsidRPr="001D0C3B"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>predetti</w:t>
      </w:r>
      <w:proofErr w:type="gramEnd"/>
      <w:r w:rsidR="00CD3143" w:rsidRPr="001D0C3B"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 xml:space="preserve"> indici</w:t>
      </w:r>
      <w:r w:rsidR="00E5728F" w:rsidRPr="001D0C3B"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>– eliminare se non applicabile</w:t>
      </w:r>
      <w:r w:rsidR="00A55C1F" w:rsidRPr="001D0C3B"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>]</w:t>
      </w:r>
    </w:p>
    <w:p w14:paraId="2E60FFB1" w14:textId="77777777" w:rsidR="00E5728F" w:rsidRPr="001D0C3B" w:rsidRDefault="00CD3143" w:rsidP="00AF27B0">
      <w:pPr>
        <w:widowControl w:val="0"/>
        <w:spacing w:after="0" w:line="360" w:lineRule="auto"/>
        <w:ind w:left="624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di non essere presente negli indici di cui agli articoli 6-bis e 6-ter del D.lgs. n. 82/05, e, pertanto</w:t>
      </w:r>
      <w:r w:rsidR="000E37D4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, </w:t>
      </w:r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elegge domicilio digitale per tutte le comunicazioni inerenti </w:t>
      </w:r>
      <w:proofErr w:type="gramStart"/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la</w:t>
      </w:r>
      <w:proofErr w:type="gramEnd"/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 presente procedura nell’apposita area della Piattaforma ad esso riservata</w:t>
      </w:r>
      <w:r w:rsidR="00A55C1F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;</w:t>
      </w:r>
    </w:p>
    <w:p w14:paraId="3927C6CE" w14:textId="2C1F0449" w:rsidR="00C233BB" w:rsidRPr="00C233BB" w:rsidRDefault="00D8195A" w:rsidP="009C26B9">
      <w:pPr>
        <w:pStyle w:val="Paragrafoelenco"/>
        <w:numPr>
          <w:ilvl w:val="0"/>
          <w:numId w:val="4"/>
        </w:numPr>
        <w:spacing w:after="70" w:line="360" w:lineRule="auto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di porre in essere, in caso di aggiudicazione, tutte le operazioni e le procedure necessarie per il rispetto dei criteri ambientali, minimi e premianti, individuati dalla </w:t>
      </w:r>
      <w:r w:rsidR="00F0394B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Stazione Appaltante </w:t>
      </w:r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e contenuti negli elaborati progettuali, in ottemperanza a quanto previsto ne</w:t>
      </w:r>
      <w:r w:rsidR="00AE40C7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i </w:t>
      </w:r>
      <w:r w:rsidR="00E5728F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“</w:t>
      </w:r>
      <w:r w:rsidR="0067021A" w:rsidRPr="001D0C3B">
        <w:rPr>
          <w:rFonts w:ascii="Roma Neue" w:hAnsi="Roma Neue" w:cs="Arial"/>
          <w:i/>
          <w:iCs/>
          <w:sz w:val="20"/>
          <w:szCs w:val="20"/>
        </w:rPr>
        <w:t xml:space="preserve">Criteri Ambientali Minimi </w:t>
      </w:r>
      <w:r w:rsidR="00E5728F" w:rsidRPr="001D0C3B">
        <w:rPr>
          <w:rFonts w:ascii="Roma Neue" w:hAnsi="Roma Neue" w:cs="Arial"/>
          <w:i/>
          <w:iCs/>
          <w:sz w:val="20"/>
          <w:szCs w:val="20"/>
        </w:rPr>
        <w:t>per affidamento di servizi di progettazione di interventi edilizi, per l’affidamento dei lavori per interventi edilizi e per l’affidamento congiunto di progettazione e lavori per interventi edilizi</w:t>
      </w:r>
      <w:r w:rsidR="00E5728F" w:rsidRPr="001D0C3B">
        <w:rPr>
          <w:rFonts w:ascii="Roma Neue" w:hAnsi="Roma Neue" w:cs="Arial"/>
          <w:sz w:val="20"/>
          <w:szCs w:val="20"/>
        </w:rPr>
        <w:t>” di cui al D.M. n. 256 del 23 giugno 2022,</w:t>
      </w:r>
      <w:r w:rsidR="006D51FD" w:rsidRPr="006D51FD">
        <w:t xml:space="preserve"> </w:t>
      </w:r>
      <w:r w:rsidR="006D51FD" w:rsidRPr="006D51FD">
        <w:rPr>
          <w:rFonts w:ascii="Roma Neue" w:hAnsi="Roma Neue" w:cs="Arial"/>
          <w:sz w:val="20"/>
          <w:szCs w:val="20"/>
        </w:rPr>
        <w:t>e successivo decreto correttivo del 5 agosto 2024 emanati dal Ministero della Transizione Ecologica.</w:t>
      </w:r>
    </w:p>
    <w:p w14:paraId="46028C3A" w14:textId="77777777" w:rsidR="00C233BB" w:rsidRDefault="00C233BB" w:rsidP="009C26B9">
      <w:pPr>
        <w:pStyle w:val="Paragrafoelenco"/>
        <w:numPr>
          <w:ilvl w:val="0"/>
          <w:numId w:val="4"/>
        </w:numPr>
        <w:spacing w:after="70" w:line="360" w:lineRule="auto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C233B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di far sì, nel caso di ricorso al subappalto, che il contratto di subappalto recepisca, anche a carico del subappaltatore, le specifiche tecniche e le clausole contrattuali contenute nei criteri ambientali minimi (C.A.M.) di cui al decreto del Ministero della Transizione Ecologica (oggi Ministero dell’Ambiente e della Sicurezza Energetica) del 23 giugno 2022, n. 256; </w:t>
      </w:r>
    </w:p>
    <w:p w14:paraId="0BA66FBD" w14:textId="77777777" w:rsidR="00AF27B0" w:rsidRDefault="00AF27B0" w:rsidP="00AF27B0">
      <w:pPr>
        <w:pStyle w:val="Paragrafoelenco"/>
        <w:spacing w:after="70" w:line="360" w:lineRule="auto"/>
        <w:ind w:left="720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</w:p>
    <w:p w14:paraId="64471EDD" w14:textId="77777777" w:rsidR="00AF27B0" w:rsidRDefault="00AF27B0" w:rsidP="00AF27B0">
      <w:pPr>
        <w:pStyle w:val="Paragrafoelenco"/>
        <w:spacing w:after="70" w:line="360" w:lineRule="auto"/>
        <w:ind w:left="720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</w:p>
    <w:p w14:paraId="6D6E9956" w14:textId="77777777" w:rsidR="00AF27B0" w:rsidRPr="00C233BB" w:rsidRDefault="00AF27B0" w:rsidP="00AF27B0">
      <w:pPr>
        <w:pStyle w:val="Paragrafoelenco"/>
        <w:spacing w:after="70" w:line="360" w:lineRule="auto"/>
        <w:ind w:left="720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</w:p>
    <w:p w14:paraId="0389092E" w14:textId="6170D727" w:rsidR="00AF27B0" w:rsidRPr="00AF27B0" w:rsidRDefault="00C233BB" w:rsidP="00AF27B0">
      <w:pPr>
        <w:pStyle w:val="Paragrafoelenco"/>
        <w:numPr>
          <w:ilvl w:val="0"/>
          <w:numId w:val="4"/>
        </w:numPr>
        <w:spacing w:after="70" w:line="360" w:lineRule="auto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C233B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di far sì, nel caso di ricorso al subappalto, che il contratto recepisca, anche a carico del subappaltatore, i dispositivi per la promozione dell’occupazione giovanile e femminile di cui all’articolo 1, co. 4, dell’Allegato II.3 del Codice, concorrendo il subappaltatore, con l’Appaltatore, al conseguimento delle percentuali di occupazione femminile e giovanile previste dall’articolo </w:t>
      </w:r>
      <w:r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9</w:t>
      </w:r>
      <w:r w:rsidRPr="00C233B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 de</w:t>
      </w:r>
      <w:r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lla lettera di invito</w:t>
      </w:r>
      <w:r w:rsidRPr="00C233B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; </w:t>
      </w:r>
    </w:p>
    <w:p w14:paraId="77D59D32" w14:textId="44E2BC70" w:rsidR="0045521F" w:rsidRPr="001D0C3B" w:rsidRDefault="00CD6088" w:rsidP="009C26B9">
      <w:pPr>
        <w:numPr>
          <w:ilvl w:val="0"/>
          <w:numId w:val="4"/>
        </w:numPr>
        <w:tabs>
          <w:tab w:val="num" w:pos="360"/>
          <w:tab w:val="num" w:pos="560"/>
        </w:tabs>
        <w:spacing w:before="120" w:after="70" w:line="360" w:lineRule="auto"/>
        <w:ind w:right="11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1D0C3B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>[</w:t>
      </w:r>
      <w:r w:rsidR="00F8683F" w:rsidRPr="001D0C3B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 xml:space="preserve">solo </w:t>
      </w:r>
      <w:r w:rsidRPr="001D0C3B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>p</w:t>
      </w:r>
      <w:r w:rsidR="00F8683F" w:rsidRPr="001D0C3B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>er gli operatori economici non residenti e privi di stabile organizzazione in Italia</w:t>
      </w:r>
      <w:r w:rsidR="00E5728F" w:rsidRPr="001D0C3B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>– eliminare se non applicabile</w:t>
      </w:r>
      <w:r w:rsidRPr="001D0C3B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>]</w:t>
      </w:r>
      <w:r w:rsidR="00F8683F" w:rsidRPr="001D0C3B">
        <w:rPr>
          <w:rFonts w:ascii="Roma Neue" w:eastAsia="Arial Unicode MS" w:hAnsi="Roma Neue" w:cs="Arial"/>
          <w:sz w:val="20"/>
          <w:szCs w:val="20"/>
        </w:rPr>
        <w:t xml:space="preserve"> di impegnarsi ad uniformarsi, in caso di aggiudicazione, alla disciplina di cui agli articoli 17, comma 2, e 53, comma 3 del D.P.R. 633/1972 e a comunicare </w:t>
      </w:r>
      <w:r w:rsidR="002F6B4B" w:rsidRPr="001D0C3B">
        <w:rPr>
          <w:rFonts w:ascii="Roma Neue" w:eastAsia="Arial Unicode MS" w:hAnsi="Roma Neue" w:cs="Arial"/>
          <w:sz w:val="20"/>
          <w:szCs w:val="20"/>
        </w:rPr>
        <w:t xml:space="preserve">a Sport e Salute </w:t>
      </w:r>
      <w:r w:rsidR="00F8683F" w:rsidRPr="001D0C3B">
        <w:rPr>
          <w:rFonts w:ascii="Roma Neue" w:eastAsia="Arial Unicode MS" w:hAnsi="Roma Neue" w:cs="Arial"/>
          <w:sz w:val="20"/>
          <w:szCs w:val="20"/>
        </w:rPr>
        <w:t>la nomina del proprio rappresentante fiscale, nelle forme di legge;</w:t>
      </w:r>
    </w:p>
    <w:p w14:paraId="090A0187" w14:textId="53E253B9" w:rsidR="009561F0" w:rsidRPr="00AF27B0" w:rsidRDefault="00CD6088" w:rsidP="00AF27B0">
      <w:pPr>
        <w:numPr>
          <w:ilvl w:val="0"/>
          <w:numId w:val="4"/>
        </w:numPr>
        <w:tabs>
          <w:tab w:val="num" w:pos="360"/>
          <w:tab w:val="num" w:pos="560"/>
        </w:tabs>
        <w:spacing w:before="120" w:after="70" w:line="360" w:lineRule="auto"/>
        <w:ind w:right="11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1D0C3B">
        <w:rPr>
          <w:rFonts w:ascii="Roma Neue" w:hAnsi="Roma Neue" w:cs="Arial"/>
          <w:b/>
          <w:bCs/>
          <w:i/>
          <w:iCs/>
          <w:sz w:val="20"/>
          <w:szCs w:val="20"/>
        </w:rPr>
        <w:t>[</w:t>
      </w:r>
      <w:r w:rsidR="0045521F" w:rsidRPr="001D0C3B">
        <w:rPr>
          <w:rFonts w:ascii="Roma Neue" w:hAnsi="Roma Neue" w:cs="Arial"/>
          <w:b/>
          <w:bCs/>
          <w:i/>
          <w:iCs/>
          <w:sz w:val="20"/>
          <w:szCs w:val="20"/>
        </w:rPr>
        <w:t>p</w:t>
      </w:r>
      <w:r w:rsidR="00517339" w:rsidRPr="001D0C3B">
        <w:rPr>
          <w:rFonts w:ascii="Roma Neue" w:hAnsi="Roma Neue" w:cs="Arial"/>
          <w:b/>
          <w:bCs/>
          <w:i/>
          <w:iCs/>
          <w:sz w:val="20"/>
          <w:szCs w:val="20"/>
        </w:rPr>
        <w:t>er gli operatori economici non residenti e privi di stabile organizzazione in Italia</w:t>
      </w:r>
      <w:r w:rsidR="00E5728F" w:rsidRPr="001D0C3B">
        <w:rPr>
          <w:rFonts w:ascii="Roma Neue" w:hAnsi="Roma Neue" w:cs="Arial"/>
          <w:b/>
          <w:bCs/>
          <w:i/>
          <w:iCs/>
          <w:sz w:val="20"/>
          <w:szCs w:val="20"/>
        </w:rPr>
        <w:t xml:space="preserve"> – eliminare se non applicabile</w:t>
      </w:r>
      <w:r w:rsidRPr="001D0C3B"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>]</w:t>
      </w:r>
      <w:r w:rsidR="00C7106B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 </w:t>
      </w:r>
      <w:r w:rsidR="00517339" w:rsidRPr="001D0C3B">
        <w:rPr>
          <w:rFonts w:ascii="Roma Neue" w:hAnsi="Roma Neue" w:cs="Arial"/>
          <w:sz w:val="20"/>
          <w:szCs w:val="20"/>
        </w:rPr>
        <w:t>che il</w:t>
      </w:r>
      <w:r w:rsidR="00517339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 domicilio fiscale, il codice fiscale, la partita IVA, l’indirizzo di posta elettronica certificata o strumento analogo negli altri Stati Membri, ai fini delle comunicazioni di cui all’articolo 90 del </w:t>
      </w:r>
      <w:r w:rsidR="002F3A4B" w:rsidRPr="001D0C3B">
        <w:rPr>
          <w:rFonts w:ascii="Roma Neue" w:hAnsi="Roma Neue" w:cs="Arial"/>
          <w:sz w:val="20"/>
          <w:szCs w:val="20"/>
        </w:rPr>
        <w:t>D. Lgs</w:t>
      </w:r>
      <w:r w:rsidR="0045521F" w:rsidRPr="001D0C3B">
        <w:rPr>
          <w:rFonts w:ascii="Roma Neue" w:hAnsi="Roma Neue" w:cs="Arial"/>
          <w:sz w:val="20"/>
          <w:szCs w:val="20"/>
        </w:rPr>
        <w:t xml:space="preserve">.36/2023 e </w:t>
      </w:r>
      <w:proofErr w:type="spellStart"/>
      <w:r w:rsidR="0045521F" w:rsidRPr="001D0C3B">
        <w:rPr>
          <w:rFonts w:ascii="Roma Neue" w:hAnsi="Roma Neue" w:cs="Arial"/>
          <w:sz w:val="20"/>
          <w:szCs w:val="20"/>
        </w:rPr>
        <w:t>s.m.i</w:t>
      </w:r>
      <w:r w:rsidR="0045521F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.</w:t>
      </w:r>
      <w:proofErr w:type="spellEnd"/>
      <w:r w:rsidR="0045521F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 </w:t>
      </w:r>
      <w:r w:rsidR="00517339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sono i seguenti: _____</w:t>
      </w:r>
      <w:r w:rsidR="00996D2A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________________</w:t>
      </w:r>
      <w:r w:rsidR="00517339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_;</w:t>
      </w:r>
    </w:p>
    <w:p w14:paraId="5B0AC912" w14:textId="1237FDA3" w:rsidR="00F41F96" w:rsidRPr="001C2ED7" w:rsidRDefault="00A2666E" w:rsidP="009C26B9">
      <w:pPr>
        <w:pStyle w:val="Paragrafoelenco"/>
        <w:numPr>
          <w:ilvl w:val="0"/>
          <w:numId w:val="4"/>
        </w:numPr>
        <w:spacing w:after="70" w:line="360" w:lineRule="auto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A2666E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di essere informato, ai sensi e per gli effetti dell’articolo 13 del Regolamento UE 2016/679, che i dati personali raccolti saranno trattati, anche con strumenti informatici, esclusivamente nell’ambito della presente gara, nonché dell’esistenza dei diritti di cui agli articoli da 15 a 22 del Regolamento</w:t>
      </w:r>
      <w:r w:rsidR="00CD6088" w:rsidRPr="00A2666E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;</w:t>
      </w:r>
    </w:p>
    <w:p w14:paraId="16C532D8" w14:textId="27D46220" w:rsidR="00E26C09" w:rsidRPr="009561F0" w:rsidRDefault="00E26C09" w:rsidP="009C26B9">
      <w:pPr>
        <w:pStyle w:val="Paragrafoelenco"/>
        <w:numPr>
          <w:ilvl w:val="0"/>
          <w:numId w:val="4"/>
        </w:numPr>
        <w:spacing w:after="70" w:line="360" w:lineRule="auto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E26C09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di prestare il consenso al trattamento dei dati tramite il FVOE, nel rispetto di quanto previsto dal D.lgs. 196 del 30 giugno 2003, ai fini della verifica da parte </w:t>
      </w:r>
      <w:r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di Sport e Salute</w:t>
      </w:r>
      <w:r w:rsidRPr="00E26C09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 del possesso dei requisiti </w:t>
      </w:r>
      <w:r w:rsidR="009561F0" w:rsidRPr="009561F0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di cui all'articolo 99 del Codice, nonché per le altre finalità previste dal Codice</w:t>
      </w:r>
      <w:r w:rsidR="009561F0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 </w:t>
      </w:r>
      <w:r w:rsidR="009561F0" w:rsidRPr="009561F0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medesimo</w:t>
      </w:r>
      <w:r w:rsidRPr="009561F0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; </w:t>
      </w:r>
    </w:p>
    <w:p w14:paraId="065678CC" w14:textId="0AD77FF4" w:rsidR="00E92C64" w:rsidRPr="00E92C64" w:rsidRDefault="00E92C64" w:rsidP="009C26B9">
      <w:pPr>
        <w:pStyle w:val="Paragrafoelenco"/>
        <w:numPr>
          <w:ilvl w:val="0"/>
          <w:numId w:val="4"/>
        </w:numPr>
        <w:spacing w:after="70" w:line="360" w:lineRule="auto"/>
        <w:contextualSpacing/>
        <w:jc w:val="both"/>
        <w:rPr>
          <w:rFonts w:ascii="Roma Neue" w:hAnsi="Roma Neue" w:cs="Arial"/>
          <w:sz w:val="20"/>
          <w:szCs w:val="20"/>
        </w:rPr>
      </w:pPr>
      <w:r>
        <w:rPr>
          <w:rFonts w:ascii="Roma Neue" w:hAnsi="Roma Neue" w:cs="Arial"/>
          <w:sz w:val="20"/>
          <w:szCs w:val="20"/>
        </w:rPr>
        <w:t xml:space="preserve">di impegnarsi </w:t>
      </w:r>
      <w:r w:rsidRPr="00DB2C4D">
        <w:rPr>
          <w:rFonts w:ascii="Roma Neue" w:hAnsi="Roma Neue" w:cs="Arial"/>
          <w:sz w:val="20"/>
          <w:szCs w:val="20"/>
        </w:rPr>
        <w:t xml:space="preserve">in caso di aggiudicazione, </w:t>
      </w:r>
      <w:proofErr w:type="gramStart"/>
      <w:r w:rsidRPr="00DB2C4D">
        <w:rPr>
          <w:rFonts w:ascii="Roma Neue" w:hAnsi="Roma Neue" w:cs="Arial"/>
          <w:sz w:val="20"/>
          <w:szCs w:val="20"/>
        </w:rPr>
        <w:t>ad</w:t>
      </w:r>
      <w:proofErr w:type="gramEnd"/>
      <w:r w:rsidRPr="00DB2C4D">
        <w:rPr>
          <w:rFonts w:ascii="Roma Neue" w:hAnsi="Roma Neue" w:cs="Arial"/>
          <w:sz w:val="20"/>
          <w:szCs w:val="20"/>
        </w:rPr>
        <w:t xml:space="preserve"> adempiere agli obblighi di tracciabilità dei flussi finanziari ai sensi della Legge 13 agosto 2010 n. 136, così come individuati nella determinazione Anac n.4 del 7 luglio 2011, come da ultimo aggiornata dalla delibera n. 585 del 19 dicembre 2023, anche nei confronti dei subappaltatori e dei subcontraenti della filiera delle imprese</w:t>
      </w:r>
      <w:r w:rsidR="00551F1B">
        <w:rPr>
          <w:rFonts w:ascii="Roma Neue" w:hAnsi="Roma Neue" w:cs="Arial"/>
          <w:sz w:val="20"/>
          <w:szCs w:val="20"/>
        </w:rPr>
        <w:t>;</w:t>
      </w:r>
    </w:p>
    <w:p w14:paraId="74041C57" w14:textId="27416FE0" w:rsidR="00F8683F" w:rsidRPr="00C30ADF" w:rsidRDefault="00F8683F" w:rsidP="009C26B9">
      <w:pPr>
        <w:pStyle w:val="Paragrafoelenco"/>
        <w:numPr>
          <w:ilvl w:val="0"/>
          <w:numId w:val="4"/>
        </w:numPr>
        <w:spacing w:after="70" w:line="360" w:lineRule="auto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1D0C3B">
        <w:rPr>
          <w:rFonts w:ascii="Roma Neue" w:eastAsia="Arial Unicode MS" w:hAnsi="Roma Neue" w:cs="Arial"/>
          <w:sz w:val="20"/>
          <w:szCs w:val="20"/>
        </w:rPr>
        <w:t xml:space="preserve">di essere a conoscenza e di ottemperare alle previsioni dei Regolamenti UE  che dispongono "misure restrittive” in relazione alla grave situazione in Ucraina, ivi compreso (a titolo esemplificativo e non esaustivo) il Regolamento n. 833/2014 concernente misure restrittive in considerazione delle azioni della Russia che destabilizzano la situazione in Ucraina ed in particolare (sempre a titolo esemplificativo) di essere a conoscenza e di rispettare i divieti di cui: a) al Regolamento (UE) n. 2014/833 del Consiglio del 31 luglio 2014, da ultimo modificato dal Regolamento (UE) n. 2022/428 del Consiglio del 15 marzo 2022, nonché dal Regolamento (UE) n. 2022/576 del Consiglio dell’8 aprile 2022: i) in ordine all’acquisto, importazione o trasferimento nell'Unione, direttamente o indirettamente, di una serie di beni ivi individuati, se originari della Russia o esportati dalla Russia; ii) in ordine, tra l’altro, alla conclusione e/o prosecuzione dei rapporti contrattuali con “soggetti russi” ai sensi dell’art. 5 </w:t>
      </w:r>
      <w:proofErr w:type="spellStart"/>
      <w:r w:rsidRPr="001D0C3B">
        <w:rPr>
          <w:rFonts w:ascii="Roma Neue" w:eastAsia="Arial Unicode MS" w:hAnsi="Roma Neue" w:cs="Arial"/>
          <w:sz w:val="20"/>
          <w:szCs w:val="20"/>
        </w:rPr>
        <w:t>duodecies</w:t>
      </w:r>
      <w:proofErr w:type="spellEnd"/>
      <w:r w:rsidRPr="001D0C3B">
        <w:rPr>
          <w:rFonts w:ascii="Roma Neue" w:eastAsia="Arial Unicode MS" w:hAnsi="Roma Neue" w:cs="Arial"/>
          <w:sz w:val="20"/>
          <w:szCs w:val="20"/>
        </w:rPr>
        <w:t xml:space="preserve"> del Regolamento (UE) n. 2014/833, introdotto dal citato Regolamento (UE) n. 2022/576, in veste di subappaltatori, fornitori </w:t>
      </w:r>
      <w:r w:rsidRPr="001D0C3B">
        <w:rPr>
          <w:rFonts w:ascii="Roma Neue" w:eastAsia="Arial Unicode MS" w:hAnsi="Roma Neue" w:cs="Arial"/>
          <w:sz w:val="20"/>
          <w:szCs w:val="20"/>
        </w:rPr>
        <w:lastRenderedPageBreak/>
        <w:t>o di soggetti sulle cui capacità si fa affidamento ai sensi delle direttive sugli appalti pubblici, ove il valore di tali rapporti superi il 10 % del valore del contratto; b) al Regolamento (CE) n. 765/2006 del Consiglio del 18 maggio 2006 (come da ultimo modificato dal Regolamento (UE) n. 2022/355 del Consiglio del 2 marzo 2022), in ordine all’acquisto, importazione o trasferimento nell'Unione, direttamente o indirettamente, di una serie di beni ivi individuati, se originari della Bielorussia o esportati dalla Bielorussia e di dare piena e puntuale esecuzione ad ulteriori disposizioni normative che, in tema di “misure restrittive”, dovessero essere emanate nel corso di esecuzione del contratto</w:t>
      </w:r>
      <w:r w:rsidR="00551F1B">
        <w:rPr>
          <w:rFonts w:ascii="Roma Neue" w:eastAsia="Arial Unicode MS" w:hAnsi="Roma Neue" w:cs="Arial"/>
          <w:sz w:val="20"/>
          <w:szCs w:val="20"/>
        </w:rPr>
        <w:t>;</w:t>
      </w:r>
    </w:p>
    <w:p w14:paraId="66CB27D2" w14:textId="30798DD1" w:rsidR="0001610A" w:rsidRDefault="0001610A" w:rsidP="009C26B9">
      <w:pPr>
        <w:pStyle w:val="Paragrafoelenco"/>
        <w:numPr>
          <w:ilvl w:val="0"/>
          <w:numId w:val="4"/>
        </w:numPr>
        <w:spacing w:after="70" w:line="360" w:lineRule="auto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  <w:r>
        <w:rPr>
          <w:rFonts w:ascii="Roma Neue" w:eastAsiaTheme="minorHAnsi" w:hAnsi="Roma Neue" w:cs="Arial"/>
          <w:sz w:val="20"/>
          <w:szCs w:val="20"/>
        </w:rPr>
        <w:t xml:space="preserve">in relazione alla </w:t>
      </w:r>
      <w:r w:rsidRPr="00FD4CEB">
        <w:rPr>
          <w:rFonts w:ascii="Roma Neue" w:eastAsiaTheme="minorHAnsi" w:hAnsi="Roma Neue" w:cs="Arial"/>
          <w:b/>
          <w:bCs/>
          <w:sz w:val="20"/>
          <w:szCs w:val="20"/>
        </w:rPr>
        <w:t>White list</w:t>
      </w:r>
      <w:r>
        <w:rPr>
          <w:rFonts w:ascii="Roma Neue" w:eastAsiaTheme="minorHAnsi" w:hAnsi="Roma Neue" w:cs="Arial"/>
          <w:b/>
          <w:bCs/>
          <w:sz w:val="20"/>
          <w:szCs w:val="20"/>
        </w:rPr>
        <w:t xml:space="preserve"> </w:t>
      </w:r>
      <w:r w:rsidRPr="00386B91">
        <w:rPr>
          <w:rFonts w:ascii="Roma Neue" w:eastAsiaTheme="minorHAnsi" w:hAnsi="Roma Neue" w:cs="Arial"/>
          <w:sz w:val="20"/>
          <w:szCs w:val="20"/>
        </w:rPr>
        <w:t>(art. 5</w:t>
      </w:r>
      <w:r w:rsidR="001315ED">
        <w:t xml:space="preserve">, </w:t>
      </w:r>
      <w:r w:rsidR="001315ED" w:rsidRPr="001315ED">
        <w:rPr>
          <w:rFonts w:ascii="Roma Neue" w:eastAsiaTheme="minorHAnsi" w:hAnsi="Roma Neue" w:cs="Arial"/>
          <w:sz w:val="20"/>
          <w:szCs w:val="20"/>
        </w:rPr>
        <w:t xml:space="preserve">punto v, </w:t>
      </w:r>
      <w:r w:rsidR="001315ED">
        <w:rPr>
          <w:rFonts w:ascii="Roma Neue" w:eastAsiaTheme="minorHAnsi" w:hAnsi="Roma Neue" w:cs="Arial"/>
          <w:sz w:val="20"/>
          <w:szCs w:val="20"/>
        </w:rPr>
        <w:t>L</w:t>
      </w:r>
      <w:r w:rsidRPr="00386B91">
        <w:rPr>
          <w:rFonts w:ascii="Roma Neue" w:eastAsiaTheme="minorHAnsi" w:hAnsi="Roma Neue" w:cs="Arial"/>
          <w:sz w:val="20"/>
          <w:szCs w:val="20"/>
        </w:rPr>
        <w:t>ettera di invito), dichiara</w:t>
      </w:r>
      <w:r w:rsidRPr="00FD4CEB">
        <w:rPr>
          <w:rFonts w:ascii="Roma Neue" w:eastAsiaTheme="minorHAnsi" w:hAnsi="Roma Neue" w:cs="Arial"/>
          <w:sz w:val="20"/>
          <w:szCs w:val="20"/>
        </w:rPr>
        <w:t>:</w:t>
      </w:r>
    </w:p>
    <w:tbl>
      <w:tblPr>
        <w:tblStyle w:val="Grigliatabella"/>
        <w:tblpPr w:leftFromText="141" w:rightFromText="141" w:vertAnchor="text" w:horzAnchor="page" w:tblpX="1695" w:tblpY="92"/>
        <w:tblW w:w="8969" w:type="dxa"/>
        <w:tblLook w:val="04A0" w:firstRow="1" w:lastRow="0" w:firstColumn="1" w:lastColumn="0" w:noHBand="0" w:noVBand="1"/>
      </w:tblPr>
      <w:tblGrid>
        <w:gridCol w:w="704"/>
        <w:gridCol w:w="8265"/>
      </w:tblGrid>
      <w:tr w:rsidR="001B4CFF" w:rsidRPr="00FD4CEB" w14:paraId="2A2E2442" w14:textId="77777777" w:rsidTr="00C026FA">
        <w:trPr>
          <w:trHeight w:val="781"/>
        </w:trPr>
        <w:tc>
          <w:tcPr>
            <w:tcW w:w="704" w:type="dxa"/>
          </w:tcPr>
          <w:p w14:paraId="437F8402" w14:textId="77777777" w:rsidR="001B4CFF" w:rsidRPr="005F1444" w:rsidRDefault="001B4CFF" w:rsidP="00C026FA">
            <w:pPr>
              <w:rPr>
                <w:rFonts w:ascii="Arial" w:eastAsiaTheme="minorHAnsi" w:hAnsi="Arial" w:cs="Arial"/>
              </w:rPr>
            </w:pPr>
            <w:bookmarkStart w:id="2" w:name="_Hlk205307489"/>
          </w:p>
          <w:p w14:paraId="0DF81E51" w14:textId="77777777" w:rsidR="001B4CFF" w:rsidRPr="00104886" w:rsidRDefault="001B4CFF" w:rsidP="00C026FA">
            <w:pPr>
              <w:pStyle w:val="Paragrafoelenco"/>
              <w:numPr>
                <w:ilvl w:val="0"/>
                <w:numId w:val="6"/>
              </w:numPr>
              <w:ind w:hanging="764"/>
              <w:rPr>
                <w:rFonts w:ascii="Roma Neue" w:hAnsi="Roma Neue" w:cs="Arial"/>
              </w:rPr>
            </w:pPr>
          </w:p>
        </w:tc>
        <w:tc>
          <w:tcPr>
            <w:tcW w:w="8265" w:type="dxa"/>
          </w:tcPr>
          <w:p w14:paraId="02AFB7E3" w14:textId="77777777" w:rsidR="001B4CFF" w:rsidRPr="00FD4CEB" w:rsidRDefault="001B4CFF" w:rsidP="00C026FA">
            <w:pPr>
              <w:jc w:val="both"/>
              <w:rPr>
                <w:rFonts w:ascii="Roma Neue" w:hAnsi="Roma Neue" w:cs="Arial"/>
              </w:rPr>
            </w:pPr>
            <w:r>
              <w:rPr>
                <w:rFonts w:ascii="Roma Neue" w:hAnsi="Roma Neue" w:cs="Arial"/>
              </w:rPr>
              <w:t>di essere</w:t>
            </w:r>
            <w:r w:rsidRPr="00FD4CEB">
              <w:rPr>
                <w:rFonts w:ascii="Roma Neue" w:hAnsi="Roma Neue" w:cs="Arial"/>
              </w:rPr>
              <w:t xml:space="preserve"> </w:t>
            </w:r>
            <w:r w:rsidRPr="00FD4CEB">
              <w:rPr>
                <w:rFonts w:ascii="Roma Neue" w:hAnsi="Roma Neue" w:cs="Arial"/>
                <w:b/>
                <w:bCs/>
              </w:rPr>
              <w:t>ISCRITTO</w:t>
            </w:r>
            <w:r w:rsidRPr="00FD4CEB">
              <w:rPr>
                <w:rFonts w:ascii="Roma Neue" w:hAnsi="Roma Neue" w:cs="Arial"/>
              </w:rPr>
              <w:t xml:space="preserve"> nell’elenco “White List” della Prefettura della Provincia di  </w:t>
            </w:r>
            <w:r w:rsidRPr="00FD4CEB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  <w:b/>
              </w:rPr>
              <w:instrText xml:space="preserve"> FORMTEXT </w:instrText>
            </w:r>
            <w:r w:rsidRPr="00FD4CEB">
              <w:rPr>
                <w:rFonts w:ascii="Roma Neue" w:hAnsi="Roma Neue" w:cs="Arial"/>
                <w:b/>
              </w:rPr>
            </w:r>
            <w:r w:rsidRPr="00FD4CEB">
              <w:rPr>
                <w:rFonts w:ascii="Roma Neue" w:hAnsi="Roma Neue" w:cs="Arial"/>
                <w:b/>
              </w:rPr>
              <w:fldChar w:fldCharType="separate"/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</w:rPr>
              <w:fldChar w:fldCharType="end"/>
            </w:r>
            <w:r w:rsidRPr="00FD4CEB">
              <w:rPr>
                <w:rFonts w:ascii="Roma Neue" w:hAnsi="Roma Neue" w:cs="Arial"/>
                <w:b/>
              </w:rPr>
              <w:t xml:space="preserve"> </w:t>
            </w:r>
            <w:r w:rsidRPr="00FD4CEB">
              <w:rPr>
                <w:rFonts w:ascii="Roma Neue" w:hAnsi="Roma Neue" w:cs="Arial"/>
              </w:rPr>
              <w:t xml:space="preserve">competente, con decorrenza dalla data del  </w:t>
            </w:r>
            <w:r w:rsidRPr="00FD4CEB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  <w:b/>
              </w:rPr>
              <w:instrText xml:space="preserve"> FORMTEXT </w:instrText>
            </w:r>
            <w:r w:rsidRPr="00FD4CEB">
              <w:rPr>
                <w:rFonts w:ascii="Roma Neue" w:hAnsi="Roma Neue" w:cs="Arial"/>
                <w:b/>
              </w:rPr>
            </w:r>
            <w:r w:rsidRPr="00FD4CEB">
              <w:rPr>
                <w:rFonts w:ascii="Roma Neue" w:hAnsi="Roma Neue" w:cs="Arial"/>
                <w:b/>
              </w:rPr>
              <w:fldChar w:fldCharType="separate"/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</w:rPr>
              <w:fldChar w:fldCharType="end"/>
            </w:r>
            <w:r w:rsidRPr="00FD4CEB">
              <w:rPr>
                <w:rFonts w:ascii="Roma Neue" w:hAnsi="Roma Neue" w:cs="Arial"/>
              </w:rPr>
              <w:t xml:space="preserve">  e con validità fino a tutto il   </w:t>
            </w:r>
            <w:r w:rsidRPr="00FD4CEB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  <w:b/>
              </w:rPr>
              <w:instrText xml:space="preserve"> FORMTEXT </w:instrText>
            </w:r>
            <w:r w:rsidRPr="00FD4CEB">
              <w:rPr>
                <w:rFonts w:ascii="Roma Neue" w:hAnsi="Roma Neue" w:cs="Arial"/>
                <w:b/>
              </w:rPr>
            </w:r>
            <w:r w:rsidRPr="00FD4CEB">
              <w:rPr>
                <w:rFonts w:ascii="Roma Neue" w:hAnsi="Roma Neue" w:cs="Arial"/>
                <w:b/>
              </w:rPr>
              <w:fldChar w:fldCharType="separate"/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1B4CFF" w:rsidRPr="00FD4CEB" w14:paraId="589C7D87" w14:textId="77777777" w:rsidTr="00C026FA">
        <w:trPr>
          <w:trHeight w:val="474"/>
        </w:trPr>
        <w:tc>
          <w:tcPr>
            <w:tcW w:w="8969" w:type="dxa"/>
            <w:gridSpan w:val="2"/>
          </w:tcPr>
          <w:p w14:paraId="4731B293" w14:textId="77777777" w:rsidR="001B4CFF" w:rsidRPr="00A164F4" w:rsidRDefault="001B4CFF" w:rsidP="00C026FA">
            <w:pPr>
              <w:rPr>
                <w:rFonts w:ascii="Roma Neue" w:hAnsi="Roma Neue" w:cs="Arial"/>
                <w:b/>
                <w:bCs/>
                <w:i/>
                <w:iCs/>
              </w:rPr>
            </w:pPr>
            <w:r w:rsidRPr="00A164F4">
              <w:rPr>
                <w:rFonts w:ascii="Roma Neue" w:hAnsi="Roma Neue" w:cs="Arial"/>
                <w:b/>
                <w:bCs/>
                <w:i/>
                <w:iCs/>
              </w:rPr>
              <w:t>Oppure,</w:t>
            </w:r>
          </w:p>
        </w:tc>
      </w:tr>
      <w:tr w:rsidR="001B4CFF" w:rsidRPr="00FD4CEB" w14:paraId="0DEDF9CB" w14:textId="77777777" w:rsidTr="00C026FA">
        <w:trPr>
          <w:trHeight w:val="1166"/>
        </w:trPr>
        <w:tc>
          <w:tcPr>
            <w:tcW w:w="704" w:type="dxa"/>
          </w:tcPr>
          <w:p w14:paraId="068892DE" w14:textId="77777777" w:rsidR="001B4CFF" w:rsidRPr="005F1444" w:rsidRDefault="001B4CFF" w:rsidP="00C026FA">
            <w:pPr>
              <w:rPr>
                <w:rFonts w:ascii="Arial" w:eastAsiaTheme="minorHAnsi" w:hAnsi="Arial" w:cs="Arial"/>
              </w:rPr>
            </w:pPr>
          </w:p>
          <w:p w14:paraId="4076F490" w14:textId="77777777" w:rsidR="001B4CFF" w:rsidRPr="00104886" w:rsidRDefault="001B4CFF" w:rsidP="00C026FA">
            <w:pPr>
              <w:pStyle w:val="Paragrafoelenco"/>
              <w:numPr>
                <w:ilvl w:val="0"/>
                <w:numId w:val="6"/>
              </w:numPr>
              <w:ind w:left="447"/>
              <w:rPr>
                <w:rFonts w:ascii="Roma Neue" w:eastAsiaTheme="minorHAnsi" w:hAnsi="Roma Neue" w:cs="Arial"/>
              </w:rPr>
            </w:pPr>
          </w:p>
        </w:tc>
        <w:tc>
          <w:tcPr>
            <w:tcW w:w="8265" w:type="dxa"/>
          </w:tcPr>
          <w:p w14:paraId="2E910EB5" w14:textId="77777777" w:rsidR="001B4CFF" w:rsidRPr="00FD4CEB" w:rsidRDefault="001B4CFF" w:rsidP="00C026FA">
            <w:pPr>
              <w:jc w:val="both"/>
              <w:rPr>
                <w:rFonts w:ascii="Roma Neue" w:hAnsi="Roma Neue" w:cs="Arial"/>
              </w:rPr>
            </w:pPr>
            <w:r>
              <w:rPr>
                <w:rFonts w:ascii="Roma Neue" w:hAnsi="Roma Neue" w:cs="Arial"/>
              </w:rPr>
              <w:t>di aver</w:t>
            </w:r>
            <w:r w:rsidRPr="00FD4CEB">
              <w:rPr>
                <w:rFonts w:ascii="Roma Neue" w:hAnsi="Roma Neue" w:cs="Arial"/>
              </w:rPr>
              <w:t xml:space="preserve"> presentato in data</w:t>
            </w:r>
            <w:r>
              <w:rPr>
                <w:rFonts w:ascii="Roma Neue" w:hAnsi="Roma Neue" w:cs="Arial"/>
              </w:rPr>
              <w:t xml:space="preserve"> </w:t>
            </w:r>
            <w:r w:rsidRPr="00FD4CEB">
              <w:rPr>
                <w:rFonts w:ascii="Roma Neue" w:hAnsi="Roma Neue" w:cs="Arial"/>
              </w:rPr>
              <w:t xml:space="preserve"> </w:t>
            </w:r>
            <w:r w:rsidRPr="00FD4CEB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  <w:b/>
              </w:rPr>
              <w:instrText xml:space="preserve"> FORMTEXT </w:instrText>
            </w:r>
            <w:r w:rsidRPr="00FD4CEB">
              <w:rPr>
                <w:rFonts w:ascii="Roma Neue" w:hAnsi="Roma Neue" w:cs="Arial"/>
                <w:b/>
              </w:rPr>
            </w:r>
            <w:r w:rsidRPr="00FD4CEB">
              <w:rPr>
                <w:rFonts w:ascii="Roma Neue" w:hAnsi="Roma Neue" w:cs="Arial"/>
                <w:b/>
              </w:rPr>
              <w:fldChar w:fldCharType="separate"/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</w:rPr>
              <w:fldChar w:fldCharType="end"/>
            </w:r>
            <w:r w:rsidRPr="00FD4CEB">
              <w:rPr>
                <w:rFonts w:ascii="Roma Neue" w:hAnsi="Roma Neue" w:cs="Arial"/>
              </w:rPr>
              <w:t xml:space="preserve"> istanza </w:t>
            </w:r>
            <w:r w:rsidRPr="00FD4CEB">
              <w:rPr>
                <w:rFonts w:ascii="Roma Neue" w:hAnsi="Roma Neue" w:cs="Arial"/>
                <w:b/>
                <w:bCs/>
              </w:rPr>
              <w:t xml:space="preserve">di RINNOVO </w:t>
            </w:r>
            <w:r w:rsidRPr="00FD4CEB">
              <w:rPr>
                <w:rFonts w:ascii="Roma Neue" w:hAnsi="Roma Neue" w:cs="Arial"/>
              </w:rPr>
              <w:t xml:space="preserve">per l’iscrizione nell’elenco “White List” della Prefettura della Provincia di </w:t>
            </w:r>
            <w:r w:rsidRPr="00FD4CEB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  <w:b/>
              </w:rPr>
              <w:instrText xml:space="preserve"> FORMTEXT </w:instrText>
            </w:r>
            <w:r w:rsidRPr="00FD4CEB">
              <w:rPr>
                <w:rFonts w:ascii="Roma Neue" w:hAnsi="Roma Neue" w:cs="Arial"/>
                <w:b/>
              </w:rPr>
            </w:r>
            <w:r w:rsidRPr="00FD4CEB">
              <w:rPr>
                <w:rFonts w:ascii="Roma Neue" w:hAnsi="Roma Neue" w:cs="Arial"/>
                <w:b/>
              </w:rPr>
              <w:fldChar w:fldCharType="separate"/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</w:rPr>
              <w:fldChar w:fldCharType="end"/>
            </w:r>
            <w:r w:rsidRPr="00FD4CEB">
              <w:rPr>
                <w:rFonts w:ascii="Roma Neue" w:hAnsi="Roma Neue" w:cs="Arial"/>
                <w:b/>
              </w:rPr>
              <w:t xml:space="preserve"> </w:t>
            </w:r>
            <w:r w:rsidRPr="00FD4CEB">
              <w:rPr>
                <w:rFonts w:ascii="Roma Neue" w:hAnsi="Roma Neue" w:cs="Arial"/>
              </w:rPr>
              <w:t xml:space="preserve">competente, in quanto </w:t>
            </w:r>
            <w:r w:rsidRPr="00FD4CEB">
              <w:rPr>
                <w:rFonts w:ascii="Roma Neue" w:hAnsi="Roma Neue" w:cs="Arial"/>
                <w:b/>
                <w:bCs/>
              </w:rPr>
              <w:t xml:space="preserve">già in precedenza iscritto </w:t>
            </w:r>
            <w:r w:rsidRPr="00FD4CEB">
              <w:rPr>
                <w:rFonts w:ascii="Roma Neue" w:hAnsi="Roma Neue" w:cs="Arial"/>
              </w:rPr>
              <w:t xml:space="preserve">in tale </w:t>
            </w:r>
            <w:r>
              <w:rPr>
                <w:rFonts w:ascii="Roma Neue" w:hAnsi="Roma Neue" w:cs="Arial"/>
              </w:rPr>
              <w:t>E</w:t>
            </w:r>
            <w:r w:rsidRPr="00FD4CEB">
              <w:rPr>
                <w:rFonts w:ascii="Roma Neue" w:hAnsi="Roma Neue" w:cs="Arial"/>
              </w:rPr>
              <w:t xml:space="preserve">lenco (la previgente iscrizione ha avuto decorrenza dalla data del </w:t>
            </w:r>
            <w:r w:rsidRPr="00FD4CEB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  <w:b/>
              </w:rPr>
              <w:instrText xml:space="preserve"> FORMTEXT </w:instrText>
            </w:r>
            <w:r w:rsidRPr="00FD4CEB">
              <w:rPr>
                <w:rFonts w:ascii="Roma Neue" w:hAnsi="Roma Neue" w:cs="Arial"/>
                <w:b/>
              </w:rPr>
            </w:r>
            <w:r w:rsidRPr="00FD4CEB">
              <w:rPr>
                <w:rFonts w:ascii="Roma Neue" w:hAnsi="Roma Neue" w:cs="Arial"/>
                <w:b/>
              </w:rPr>
              <w:fldChar w:fldCharType="separate"/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</w:rPr>
              <w:fldChar w:fldCharType="end"/>
            </w:r>
            <w:r w:rsidRPr="00FD4CEB">
              <w:rPr>
                <w:rFonts w:ascii="Roma Neue" w:hAnsi="Roma Neue" w:cs="Arial"/>
                <w:b/>
              </w:rPr>
              <w:t xml:space="preserve"> </w:t>
            </w:r>
            <w:r w:rsidRPr="00FD4CEB">
              <w:rPr>
                <w:rFonts w:ascii="Roma Neue" w:hAnsi="Roma Neue" w:cs="Arial"/>
              </w:rPr>
              <w:t xml:space="preserve">ed è scaduta in data </w:t>
            </w:r>
            <w:r w:rsidRPr="00FD4CEB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  <w:b/>
              </w:rPr>
              <w:instrText xml:space="preserve"> FORMTEXT </w:instrText>
            </w:r>
            <w:r w:rsidRPr="00FD4CEB">
              <w:rPr>
                <w:rFonts w:ascii="Roma Neue" w:hAnsi="Roma Neue" w:cs="Arial"/>
                <w:b/>
              </w:rPr>
            </w:r>
            <w:r w:rsidRPr="00FD4CEB">
              <w:rPr>
                <w:rFonts w:ascii="Roma Neue" w:hAnsi="Roma Neue" w:cs="Arial"/>
                <w:b/>
              </w:rPr>
              <w:fldChar w:fldCharType="separate"/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</w:rPr>
              <w:fldChar w:fldCharType="end"/>
            </w:r>
            <w:r w:rsidRPr="004640E8">
              <w:rPr>
                <w:rFonts w:ascii="Roma Neue" w:hAnsi="Roma Neue" w:cs="Arial"/>
                <w:bCs/>
              </w:rPr>
              <w:t xml:space="preserve">) </w:t>
            </w:r>
            <w:r>
              <w:rPr>
                <w:rFonts w:ascii="Roma Neue" w:hAnsi="Roma Neue" w:cs="Arial"/>
                <w:b/>
              </w:rPr>
              <w:t xml:space="preserve">  </w:t>
            </w:r>
            <w:r w:rsidRPr="00177EBF">
              <w:rPr>
                <w:rFonts w:ascii="Roma Neue" w:hAnsi="Roma Neue" w:cs="Arial"/>
                <w:bCs/>
              </w:rPr>
              <w:t>(</w:t>
            </w:r>
            <w:r w:rsidRPr="00177EBF">
              <w:rPr>
                <w:rFonts w:ascii="Roma Neue" w:hAnsi="Roma Neue" w:cs="Arial"/>
                <w:bCs/>
                <w:i/>
                <w:iCs/>
              </w:rPr>
              <w:t>Allegare</w:t>
            </w:r>
            <w:r w:rsidRPr="00FF6981">
              <w:rPr>
                <w:rFonts w:ascii="Roma Neue" w:hAnsi="Roma Neue" w:cs="Arial"/>
                <w:bCs/>
                <w:i/>
                <w:iCs/>
              </w:rPr>
              <w:t xml:space="preserve"> copia dell’istanza di rinnovo dell’iscrizione</w:t>
            </w:r>
            <w:r w:rsidRPr="00177EBF">
              <w:rPr>
                <w:rFonts w:ascii="Roma Neue" w:hAnsi="Roma Neue" w:cs="Arial"/>
                <w:bCs/>
              </w:rPr>
              <w:t>)</w:t>
            </w:r>
          </w:p>
        </w:tc>
      </w:tr>
      <w:tr w:rsidR="001B4CFF" w:rsidRPr="00FD4CEB" w14:paraId="479FA509" w14:textId="77777777" w:rsidTr="00C026FA">
        <w:trPr>
          <w:trHeight w:val="474"/>
        </w:trPr>
        <w:tc>
          <w:tcPr>
            <w:tcW w:w="8969" w:type="dxa"/>
            <w:gridSpan w:val="2"/>
          </w:tcPr>
          <w:p w14:paraId="7D949185" w14:textId="77777777" w:rsidR="001B4CFF" w:rsidRPr="00A164F4" w:rsidRDefault="001B4CFF" w:rsidP="00C026FA">
            <w:pPr>
              <w:rPr>
                <w:rFonts w:ascii="Roma Neue" w:hAnsi="Roma Neue" w:cs="Arial"/>
                <w:b/>
                <w:bCs/>
                <w:i/>
                <w:iCs/>
              </w:rPr>
            </w:pPr>
            <w:r w:rsidRPr="00A164F4">
              <w:rPr>
                <w:rFonts w:ascii="Roma Neue" w:hAnsi="Roma Neue" w:cs="Arial"/>
                <w:b/>
                <w:bCs/>
                <w:i/>
                <w:iCs/>
              </w:rPr>
              <w:t>Oppure,</w:t>
            </w:r>
          </w:p>
        </w:tc>
      </w:tr>
      <w:tr w:rsidR="001B4CFF" w:rsidRPr="00FD4CEB" w14:paraId="4CB8418C" w14:textId="77777777" w:rsidTr="00C026FA">
        <w:trPr>
          <w:trHeight w:val="734"/>
        </w:trPr>
        <w:tc>
          <w:tcPr>
            <w:tcW w:w="704" w:type="dxa"/>
          </w:tcPr>
          <w:p w14:paraId="528B1EB7" w14:textId="77777777" w:rsidR="001B4CFF" w:rsidRPr="005F1444" w:rsidRDefault="001B4CFF" w:rsidP="00C026FA">
            <w:pPr>
              <w:rPr>
                <w:rFonts w:ascii="Arial" w:eastAsiaTheme="minorHAnsi" w:hAnsi="Arial" w:cs="Arial"/>
              </w:rPr>
            </w:pPr>
          </w:p>
          <w:p w14:paraId="3E262128" w14:textId="77777777" w:rsidR="001B4CFF" w:rsidRPr="00104886" w:rsidRDefault="001B4CFF" w:rsidP="00C026FA">
            <w:pPr>
              <w:pStyle w:val="Paragrafoelenco"/>
              <w:numPr>
                <w:ilvl w:val="0"/>
                <w:numId w:val="6"/>
              </w:numPr>
              <w:ind w:hanging="764"/>
              <w:rPr>
                <w:rFonts w:ascii="Roma Neue" w:hAnsi="Roma Neue" w:cs="Arial"/>
              </w:rPr>
            </w:pPr>
          </w:p>
        </w:tc>
        <w:tc>
          <w:tcPr>
            <w:tcW w:w="8265" w:type="dxa"/>
          </w:tcPr>
          <w:p w14:paraId="57D2CABB" w14:textId="77777777" w:rsidR="001B4CFF" w:rsidRPr="00FD4CEB" w:rsidRDefault="001B4CFF" w:rsidP="00C026FA">
            <w:pPr>
              <w:jc w:val="both"/>
              <w:rPr>
                <w:rFonts w:ascii="Roma Neue" w:hAnsi="Roma Neue" w:cs="Arial"/>
              </w:rPr>
            </w:pPr>
            <w:r>
              <w:rPr>
                <w:rFonts w:ascii="Roma Neue" w:hAnsi="Roma Neue" w:cs="Arial"/>
              </w:rPr>
              <w:t>di aver</w:t>
            </w:r>
            <w:r w:rsidRPr="00FD4CEB">
              <w:rPr>
                <w:rFonts w:ascii="Roma Neue" w:hAnsi="Roma Neue" w:cs="Arial"/>
              </w:rPr>
              <w:t xml:space="preserve"> presentat</w:t>
            </w:r>
            <w:r>
              <w:rPr>
                <w:rFonts w:ascii="Roma Neue" w:hAnsi="Roma Neue" w:cs="Arial"/>
              </w:rPr>
              <w:t xml:space="preserve">o </w:t>
            </w:r>
            <w:r w:rsidRPr="00FD4CEB">
              <w:rPr>
                <w:rFonts w:ascii="Roma Neue" w:hAnsi="Roma Neue" w:cs="Arial"/>
              </w:rPr>
              <w:t xml:space="preserve">in data  </w:t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t xml:space="preserve"> e per </w:t>
            </w:r>
            <w:r w:rsidRPr="00FD4CEB">
              <w:rPr>
                <w:rFonts w:ascii="Roma Neue" w:hAnsi="Roma Neue" w:cs="Arial"/>
                <w:b/>
                <w:bCs/>
              </w:rPr>
              <w:t>LA PRIMA VOLTA</w:t>
            </w:r>
            <w:r w:rsidRPr="00FD4CEB">
              <w:rPr>
                <w:rFonts w:ascii="Roma Neue" w:hAnsi="Roma Neue" w:cs="Arial"/>
              </w:rPr>
              <w:t xml:space="preserve"> istanza di iscrizione nella </w:t>
            </w:r>
            <w:r w:rsidRPr="00FD4CEB">
              <w:rPr>
                <w:rFonts w:ascii="Roma Neue" w:hAnsi="Roma Neue" w:cs="Arial"/>
                <w:bCs/>
                <w:iCs/>
              </w:rPr>
              <w:t>White List</w:t>
            </w:r>
            <w:r w:rsidRPr="00FD4CEB">
              <w:rPr>
                <w:rFonts w:ascii="Roma Neue" w:hAnsi="Roma Neue" w:cs="Arial"/>
                <w:b/>
                <w:i/>
              </w:rPr>
              <w:t xml:space="preserve"> </w:t>
            </w:r>
            <w:r w:rsidRPr="00FD4CEB">
              <w:rPr>
                <w:rFonts w:ascii="Roma Neue" w:hAnsi="Roma Neue" w:cs="Arial"/>
              </w:rPr>
              <w:t>della Prefettura della Provincia di</w:t>
            </w:r>
            <w:r>
              <w:rPr>
                <w:rFonts w:ascii="Roma Neue" w:hAnsi="Roma Neue" w:cs="Arial"/>
              </w:rPr>
              <w:t xml:space="preserve"> </w:t>
            </w:r>
            <w:r w:rsidRPr="00FD4CEB">
              <w:rPr>
                <w:rFonts w:ascii="Roma Neue" w:hAnsi="Roma Neue" w:cs="Arial"/>
              </w:rPr>
              <w:t xml:space="preserve"> </w:t>
            </w:r>
            <w:bookmarkStart w:id="3" w:name="_Hlk186902620"/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bookmarkEnd w:id="3"/>
            <w:r w:rsidRPr="00FD4CEB">
              <w:rPr>
                <w:rFonts w:ascii="Roma Neue" w:hAnsi="Roma Neue" w:cs="Arial"/>
              </w:rPr>
              <w:t xml:space="preserve"> competente;</w:t>
            </w:r>
          </w:p>
        </w:tc>
      </w:tr>
      <w:tr w:rsidR="001B4CFF" w:rsidRPr="00FD4CEB" w14:paraId="40F621AA" w14:textId="77777777" w:rsidTr="00C026FA">
        <w:trPr>
          <w:trHeight w:val="413"/>
        </w:trPr>
        <w:tc>
          <w:tcPr>
            <w:tcW w:w="8969" w:type="dxa"/>
            <w:gridSpan w:val="2"/>
          </w:tcPr>
          <w:p w14:paraId="53B77AFD" w14:textId="77777777" w:rsidR="001B4CFF" w:rsidRDefault="001B4CFF" w:rsidP="00C026FA">
            <w:pPr>
              <w:jc w:val="both"/>
              <w:rPr>
                <w:rFonts w:ascii="Roma Neue" w:hAnsi="Roma Neue" w:cs="Arial"/>
              </w:rPr>
            </w:pPr>
            <w:r w:rsidRPr="00A164F4">
              <w:rPr>
                <w:rFonts w:ascii="Roma Neue" w:hAnsi="Roma Neue" w:cs="Arial"/>
                <w:b/>
                <w:bCs/>
                <w:i/>
                <w:iCs/>
              </w:rPr>
              <w:t>Oppure,</w:t>
            </w:r>
          </w:p>
        </w:tc>
      </w:tr>
      <w:tr w:rsidR="001B4CFF" w:rsidRPr="00FD4CEB" w14:paraId="61E21431" w14:textId="77777777" w:rsidTr="00C026FA">
        <w:trPr>
          <w:trHeight w:val="734"/>
        </w:trPr>
        <w:tc>
          <w:tcPr>
            <w:tcW w:w="704" w:type="dxa"/>
          </w:tcPr>
          <w:p w14:paraId="3D7643DC" w14:textId="77777777" w:rsidR="001B4CFF" w:rsidRPr="005F1444" w:rsidRDefault="001B4CFF" w:rsidP="00C026FA">
            <w:pPr>
              <w:rPr>
                <w:rFonts w:ascii="Arial" w:eastAsiaTheme="minorHAnsi" w:hAnsi="Arial" w:cs="Arial"/>
              </w:rPr>
            </w:pPr>
          </w:p>
          <w:p w14:paraId="7D16253C" w14:textId="77777777" w:rsidR="001B4CFF" w:rsidRPr="00104886" w:rsidRDefault="001B4CFF" w:rsidP="00C026FA">
            <w:pPr>
              <w:pStyle w:val="Paragrafoelenco"/>
              <w:numPr>
                <w:ilvl w:val="0"/>
                <w:numId w:val="6"/>
              </w:numPr>
              <w:ind w:hanging="764"/>
              <w:rPr>
                <w:rFonts w:ascii="Roma Neue" w:eastAsiaTheme="minorHAnsi" w:hAnsi="Roma Neue" w:cs="Arial"/>
              </w:rPr>
            </w:pPr>
          </w:p>
        </w:tc>
        <w:tc>
          <w:tcPr>
            <w:tcW w:w="8265" w:type="dxa"/>
          </w:tcPr>
          <w:p w14:paraId="559F7897" w14:textId="77777777" w:rsidR="001B4CFF" w:rsidRDefault="001B4CFF" w:rsidP="00C026FA">
            <w:pPr>
              <w:jc w:val="both"/>
              <w:rPr>
                <w:rFonts w:ascii="Roma Neue" w:hAnsi="Roma Neue" w:cs="Arial"/>
              </w:rPr>
            </w:pPr>
            <w:r w:rsidRPr="00104886">
              <w:rPr>
                <w:rFonts w:ascii="Roma Neue" w:hAnsi="Roma Neue" w:cs="Arial"/>
              </w:rPr>
              <w:t xml:space="preserve">che, alla data di scadenza del termine per la presentazione delle offerte, non è iscritto nella White List e, che l’esecuzione delle attività, previste in appalto, riconducibili a quelle elencate dal co. 53 dell’art. 1 della Legge 190/2012 e </w:t>
            </w:r>
            <w:proofErr w:type="spellStart"/>
            <w:r w:rsidRPr="00104886">
              <w:rPr>
                <w:rFonts w:ascii="Roma Neue" w:hAnsi="Roma Neue" w:cs="Arial"/>
              </w:rPr>
              <w:t>s.m.i.</w:t>
            </w:r>
            <w:proofErr w:type="spellEnd"/>
            <w:r w:rsidRPr="00104886">
              <w:rPr>
                <w:rFonts w:ascii="Roma Neue" w:hAnsi="Roma Neue" w:cs="Arial"/>
              </w:rPr>
              <w:t xml:space="preserve"> è demandata a un subappaltatore o subcontraente</w:t>
            </w:r>
            <w:r>
              <w:rPr>
                <w:rFonts w:ascii="Roma Neue" w:hAnsi="Roma Neue" w:cs="Arial"/>
              </w:rPr>
              <w:t xml:space="preserve"> in possesso di idonea</w:t>
            </w:r>
            <w:r w:rsidRPr="00104886">
              <w:rPr>
                <w:rFonts w:ascii="Roma Neue" w:hAnsi="Roma Neue" w:cs="Arial"/>
              </w:rPr>
              <w:t xml:space="preserve"> </w:t>
            </w:r>
            <w:r>
              <w:rPr>
                <w:rFonts w:ascii="Roma Neue" w:hAnsi="Roma Neue" w:cs="Arial"/>
              </w:rPr>
              <w:t xml:space="preserve">iscrizione </w:t>
            </w:r>
            <w:r w:rsidRPr="00104886">
              <w:rPr>
                <w:rFonts w:ascii="Roma Neue" w:hAnsi="Roma Neue" w:cs="Arial"/>
              </w:rPr>
              <w:t>nella White list [</w:t>
            </w:r>
            <w:r>
              <w:t>in</w:t>
            </w:r>
            <w:r w:rsidRPr="00104886">
              <w:rPr>
                <w:rFonts w:ascii="Roma Neue" w:hAnsi="Roma Neue" w:cs="Arial"/>
                <w:i/>
                <w:iCs/>
              </w:rPr>
              <w:t xml:space="preserve"> tale caso deve essere coerentemente compilato il DGUE</w:t>
            </w:r>
            <w:r w:rsidRPr="00104886">
              <w:rPr>
                <w:rFonts w:ascii="Roma Neue" w:hAnsi="Roma Neue" w:cs="Arial"/>
              </w:rPr>
              <w:t xml:space="preserve"> ];</w:t>
            </w:r>
          </w:p>
        </w:tc>
      </w:tr>
      <w:bookmarkEnd w:id="2"/>
    </w:tbl>
    <w:p w14:paraId="706EC410" w14:textId="77777777" w:rsidR="00F0394B" w:rsidRDefault="00F0394B" w:rsidP="00F0394B">
      <w:pPr>
        <w:spacing w:after="70" w:line="360" w:lineRule="auto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</w:p>
    <w:p w14:paraId="2E78EAF3" w14:textId="77777777" w:rsidR="001B4CFF" w:rsidRDefault="001B4CFF" w:rsidP="00F0394B">
      <w:pPr>
        <w:spacing w:after="70" w:line="360" w:lineRule="auto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</w:p>
    <w:p w14:paraId="74595459" w14:textId="77777777" w:rsidR="001B4CFF" w:rsidRDefault="001B4CFF" w:rsidP="00F0394B">
      <w:pPr>
        <w:spacing w:after="70" w:line="360" w:lineRule="auto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</w:p>
    <w:p w14:paraId="537B7B04" w14:textId="77777777" w:rsidR="001B4CFF" w:rsidRDefault="001B4CFF" w:rsidP="00F0394B">
      <w:pPr>
        <w:spacing w:after="70" w:line="360" w:lineRule="auto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</w:p>
    <w:p w14:paraId="69BDFE2F" w14:textId="77777777" w:rsidR="001B4CFF" w:rsidRDefault="001B4CFF" w:rsidP="00F0394B">
      <w:pPr>
        <w:spacing w:after="70" w:line="360" w:lineRule="auto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</w:p>
    <w:p w14:paraId="325E7FE5" w14:textId="77777777" w:rsidR="001B4CFF" w:rsidRDefault="001B4CFF" w:rsidP="00F0394B">
      <w:pPr>
        <w:spacing w:after="70" w:line="360" w:lineRule="auto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</w:p>
    <w:p w14:paraId="48CA9D91" w14:textId="77777777" w:rsidR="001315ED" w:rsidRDefault="001315ED" w:rsidP="0001610A">
      <w:pPr>
        <w:tabs>
          <w:tab w:val="num" w:pos="560"/>
          <w:tab w:val="num" w:pos="644"/>
          <w:tab w:val="num" w:pos="1276"/>
        </w:tabs>
        <w:spacing w:before="120" w:after="0" w:line="240" w:lineRule="auto"/>
        <w:ind w:left="555" w:right="11"/>
        <w:jc w:val="both"/>
        <w:rPr>
          <w:rFonts w:ascii="Roma Neue" w:hAnsi="Roma Neue" w:cs="Arial"/>
          <w:sz w:val="20"/>
          <w:szCs w:val="20"/>
        </w:rPr>
      </w:pPr>
    </w:p>
    <w:p w14:paraId="3EE1E10A" w14:textId="77777777" w:rsidR="00E26C09" w:rsidRPr="00E26C09" w:rsidRDefault="00E26C09" w:rsidP="009C26B9">
      <w:pPr>
        <w:pStyle w:val="Paragrafoelenco"/>
        <w:numPr>
          <w:ilvl w:val="0"/>
          <w:numId w:val="4"/>
        </w:numPr>
        <w:spacing w:after="70" w:line="360" w:lineRule="auto"/>
        <w:contextualSpacing/>
        <w:jc w:val="both"/>
        <w:rPr>
          <w:rFonts w:ascii="Roma Neue" w:hAnsi="Roma Neue" w:cs="Calibri"/>
          <w:sz w:val="20"/>
          <w:szCs w:val="20"/>
        </w:rPr>
      </w:pPr>
      <w:bookmarkStart w:id="4" w:name="_Hlk211767271"/>
      <w:r w:rsidRPr="00E26C09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>[in caso di avvalimento]</w:t>
      </w:r>
      <w:r w:rsidRPr="00E26C09">
        <w:rPr>
          <w:rFonts w:ascii="Roma Neue" w:eastAsia="Arial Unicode MS" w:hAnsi="Roma Neue" w:cs="Arial"/>
          <w:sz w:val="20"/>
          <w:szCs w:val="20"/>
        </w:rPr>
        <w:t xml:space="preserve"> </w:t>
      </w:r>
    </w:p>
    <w:p w14:paraId="418B0F89" w14:textId="6289B8C2" w:rsidR="001B4CFF" w:rsidRPr="001315ED" w:rsidRDefault="00E26C09" w:rsidP="001315ED">
      <w:pPr>
        <w:pStyle w:val="Paragrafoelenco"/>
        <w:numPr>
          <w:ilvl w:val="0"/>
          <w:numId w:val="19"/>
        </w:numPr>
        <w:spacing w:before="120" w:after="14" w:line="360" w:lineRule="auto"/>
        <w:ind w:left="851" w:hanging="284"/>
        <w:jc w:val="both"/>
        <w:rPr>
          <w:rFonts w:ascii="Roma Neue" w:eastAsia="Arial Unicode MS" w:hAnsi="Roma Neue" w:cs="Arial"/>
          <w:sz w:val="20"/>
          <w:szCs w:val="20"/>
        </w:rPr>
      </w:pPr>
      <w:r w:rsidRPr="00FF169A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di avvalersi </w:t>
      </w:r>
      <w:r w:rsidR="00FF169A" w:rsidRPr="00FF169A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dell’impresa ______ </w:t>
      </w:r>
      <w:r w:rsidRPr="00FF169A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al fine di dimostrare il possesso dei requisiti indicati nella sezione del DGUE relativa all’avvalimento e allega il contratto di avvalimento</w:t>
      </w:r>
      <w:r w:rsidRPr="00E26C09">
        <w:rPr>
          <w:rFonts w:ascii="Roma Neue" w:eastAsia="Arial Unicode MS" w:hAnsi="Roma Neue" w:cs="Arial"/>
          <w:sz w:val="20"/>
          <w:szCs w:val="20"/>
        </w:rPr>
        <w:t>;</w:t>
      </w:r>
    </w:p>
    <w:p w14:paraId="285D3CCA" w14:textId="77777777" w:rsidR="00F41F96" w:rsidRPr="00F41F96" w:rsidRDefault="0001610A" w:rsidP="009C26B9">
      <w:pPr>
        <w:numPr>
          <w:ilvl w:val="0"/>
          <w:numId w:val="4"/>
        </w:numPr>
        <w:tabs>
          <w:tab w:val="num" w:pos="360"/>
          <w:tab w:val="num" w:pos="560"/>
        </w:tabs>
        <w:spacing w:before="120" w:after="70" w:line="360" w:lineRule="auto"/>
        <w:ind w:right="11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b/>
          <w:bCs/>
          <w:i/>
          <w:iCs/>
          <w:sz w:val="20"/>
          <w:szCs w:val="20"/>
        </w:rPr>
        <w:t>[selezionare una delle due opzioni]</w:t>
      </w:r>
      <w:r w:rsidRPr="001D0C3B">
        <w:rPr>
          <w:rFonts w:ascii="Roma Neue" w:hAnsi="Roma Neue" w:cs="Arial"/>
          <w:bCs/>
          <w:sz w:val="20"/>
          <w:szCs w:val="20"/>
        </w:rPr>
        <w:t xml:space="preserve"> </w:t>
      </w:r>
    </w:p>
    <w:p w14:paraId="47EB24D8" w14:textId="47D097D2" w:rsidR="0001610A" w:rsidRPr="00F41F96" w:rsidRDefault="0001610A" w:rsidP="00F41F96">
      <w:pPr>
        <w:pStyle w:val="Paragrafoelenco"/>
        <w:numPr>
          <w:ilvl w:val="0"/>
          <w:numId w:val="19"/>
        </w:numPr>
        <w:tabs>
          <w:tab w:val="num" w:pos="360"/>
          <w:tab w:val="num" w:pos="560"/>
        </w:tabs>
        <w:spacing w:after="14" w:line="360" w:lineRule="auto"/>
        <w:ind w:left="851" w:hanging="284"/>
        <w:jc w:val="both"/>
        <w:rPr>
          <w:rFonts w:ascii="Roma Neue" w:hAnsi="Roma Neue" w:cs="Arial"/>
          <w:sz w:val="20"/>
          <w:szCs w:val="20"/>
        </w:rPr>
      </w:pPr>
      <w:r w:rsidRPr="00F41F96">
        <w:rPr>
          <w:rFonts w:ascii="Roma Neue" w:hAnsi="Roma Neue" w:cs="Arial"/>
          <w:bCs/>
          <w:sz w:val="20"/>
          <w:szCs w:val="20"/>
        </w:rPr>
        <w:t xml:space="preserve">di non ricorrere all’istituto del Subappalto, ai sensi dell’art. 119 del D.lgs. n. 36/2023; </w:t>
      </w:r>
    </w:p>
    <w:p w14:paraId="5270DDD2" w14:textId="32E8ED3B" w:rsidR="0001610A" w:rsidRPr="0001610A" w:rsidRDefault="0001610A" w:rsidP="00F41F96">
      <w:pPr>
        <w:pStyle w:val="Paragrafoelenco"/>
        <w:ind w:left="426" w:firstLine="141"/>
        <w:rPr>
          <w:rFonts w:ascii="Roma Neue" w:hAnsi="Roma Neue" w:cs="Arial"/>
          <w:b/>
          <w:bCs/>
          <w:i/>
          <w:iCs/>
          <w:sz w:val="20"/>
          <w:szCs w:val="20"/>
        </w:rPr>
      </w:pPr>
      <w:r w:rsidRPr="001D0C3B">
        <w:rPr>
          <w:rFonts w:ascii="Roma Neue" w:hAnsi="Roma Neue" w:cs="Arial"/>
          <w:b/>
          <w:bCs/>
          <w:i/>
          <w:iCs/>
          <w:sz w:val="20"/>
          <w:szCs w:val="20"/>
        </w:rPr>
        <w:t>[ovvero</w:t>
      </w:r>
      <w:r w:rsidR="00F41F96">
        <w:rPr>
          <w:rFonts w:ascii="Roma Neue" w:hAnsi="Roma Neue" w:cs="Arial"/>
          <w:b/>
          <w:bCs/>
          <w:i/>
          <w:iCs/>
          <w:sz w:val="20"/>
          <w:szCs w:val="20"/>
        </w:rPr>
        <w:t>,</w:t>
      </w:r>
      <w:r w:rsidRPr="001D0C3B">
        <w:rPr>
          <w:rFonts w:ascii="Roma Neue" w:hAnsi="Roma Neue" w:cs="Arial"/>
          <w:b/>
          <w:bCs/>
          <w:i/>
          <w:iCs/>
          <w:sz w:val="20"/>
          <w:szCs w:val="20"/>
        </w:rPr>
        <w:t xml:space="preserve"> in alternativa] </w:t>
      </w:r>
    </w:p>
    <w:bookmarkEnd w:id="4"/>
    <w:p w14:paraId="58EB17CC" w14:textId="0CD1235D" w:rsidR="004C38CB" w:rsidRDefault="0001610A" w:rsidP="003B6509">
      <w:pPr>
        <w:pStyle w:val="Paragrafoelenco"/>
        <w:numPr>
          <w:ilvl w:val="0"/>
          <w:numId w:val="19"/>
        </w:numPr>
        <w:spacing w:after="14" w:line="360" w:lineRule="auto"/>
        <w:ind w:left="851" w:hanging="284"/>
        <w:jc w:val="both"/>
        <w:rPr>
          <w:rFonts w:ascii="Roma Neue" w:hAnsi="Roma Neue" w:cs="Arial"/>
          <w:b/>
          <w:bCs/>
          <w:sz w:val="20"/>
          <w:szCs w:val="20"/>
        </w:rPr>
      </w:pPr>
      <w:r w:rsidRPr="00E92C64">
        <w:rPr>
          <w:rFonts w:ascii="Roma Neue" w:hAnsi="Roma Neue" w:cs="Arial"/>
          <w:sz w:val="20"/>
          <w:szCs w:val="20"/>
        </w:rPr>
        <w:t>di voler ricorrere all’istituto del subappalto, ai sensi dell’art. 119 del D.lgs. n. 36/2023, con riferimento alle seguenti tipologie di attività (</w:t>
      </w:r>
      <w:r w:rsidRPr="001B4CFF">
        <w:rPr>
          <w:rFonts w:ascii="Roma Neue" w:hAnsi="Roma Neue" w:cs="Arial"/>
          <w:b/>
          <w:bCs/>
          <w:sz w:val="20"/>
          <w:szCs w:val="20"/>
        </w:rPr>
        <w:t xml:space="preserve">NB: </w:t>
      </w:r>
      <w:r w:rsidRPr="001B4CFF">
        <w:rPr>
          <w:rFonts w:ascii="Roma Neue" w:hAnsi="Roma Neue" w:cs="Arial"/>
          <w:b/>
          <w:bCs/>
          <w:i/>
          <w:iCs/>
          <w:sz w:val="20"/>
          <w:szCs w:val="20"/>
        </w:rPr>
        <w:t>Si raccomanda di rendere dichiarazioni pienamente coerenti con quanto riportato nel DGUE ed in conformità all’art. 8 della Lettera di invito</w:t>
      </w:r>
      <w:r w:rsidRPr="001B4CFF">
        <w:rPr>
          <w:rFonts w:ascii="Roma Neue" w:hAnsi="Roma Neue" w:cs="Arial"/>
          <w:b/>
          <w:bCs/>
          <w:sz w:val="20"/>
          <w:szCs w:val="20"/>
        </w:rPr>
        <w:t>)</w:t>
      </w:r>
    </w:p>
    <w:p w14:paraId="504F7F5A" w14:textId="77777777" w:rsidR="00551F1B" w:rsidRDefault="00551F1B" w:rsidP="00551F1B">
      <w:pPr>
        <w:pStyle w:val="Paragrafoelenco"/>
        <w:spacing w:after="14" w:line="360" w:lineRule="auto"/>
        <w:ind w:left="851"/>
        <w:jc w:val="both"/>
        <w:rPr>
          <w:rFonts w:ascii="Roma Neue" w:hAnsi="Roma Neue" w:cs="Arial"/>
          <w:b/>
          <w:bCs/>
          <w:sz w:val="20"/>
          <w:szCs w:val="20"/>
        </w:rPr>
      </w:pPr>
    </w:p>
    <w:p w14:paraId="5CE66B77" w14:textId="77777777" w:rsidR="00551F1B" w:rsidRDefault="00551F1B" w:rsidP="00551F1B">
      <w:pPr>
        <w:pStyle w:val="Paragrafoelenco"/>
        <w:spacing w:after="14" w:line="360" w:lineRule="auto"/>
        <w:ind w:left="851"/>
        <w:jc w:val="both"/>
        <w:rPr>
          <w:rFonts w:ascii="Roma Neue" w:hAnsi="Roma Neue" w:cs="Arial"/>
          <w:b/>
          <w:bCs/>
          <w:sz w:val="20"/>
          <w:szCs w:val="20"/>
        </w:rPr>
      </w:pPr>
    </w:p>
    <w:p w14:paraId="6911D7F0" w14:textId="77777777" w:rsidR="00551F1B" w:rsidRPr="001B4CFF" w:rsidRDefault="00551F1B" w:rsidP="00551F1B">
      <w:pPr>
        <w:pStyle w:val="Paragrafoelenco"/>
        <w:spacing w:after="14" w:line="360" w:lineRule="auto"/>
        <w:ind w:left="851"/>
        <w:jc w:val="both"/>
        <w:rPr>
          <w:rFonts w:ascii="Roma Neue" w:hAnsi="Roma Neue" w:cs="Arial"/>
          <w:b/>
          <w:bCs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985"/>
        <w:gridCol w:w="2976"/>
      </w:tblGrid>
      <w:tr w:rsidR="0001610A" w:rsidRPr="00FD4CEB" w14:paraId="54A13C5A" w14:textId="77777777" w:rsidTr="0001610A">
        <w:trPr>
          <w:trHeight w:val="4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B91EA3" w14:textId="77777777" w:rsidR="0001610A" w:rsidRPr="00FD4CEB" w:rsidRDefault="0001610A" w:rsidP="00D616C5">
            <w:pPr>
              <w:tabs>
                <w:tab w:val="num" w:pos="560"/>
                <w:tab w:val="num" w:pos="644"/>
              </w:tabs>
              <w:spacing w:after="0" w:line="240" w:lineRule="auto"/>
              <w:ind w:right="11"/>
              <w:jc w:val="center"/>
              <w:rPr>
                <w:rFonts w:ascii="Roma Neue" w:hAnsi="Roma Neue" w:cs="Arial"/>
                <w:sz w:val="20"/>
                <w:szCs w:val="20"/>
              </w:rPr>
            </w:pPr>
            <w:r w:rsidRPr="00FD4CEB">
              <w:rPr>
                <w:rFonts w:ascii="Roma Neue" w:hAnsi="Roma Neue" w:cs="Arial"/>
                <w:sz w:val="20"/>
                <w:szCs w:val="20"/>
              </w:rPr>
              <w:t>Attività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D93F2F" w14:textId="77777777" w:rsidR="0001610A" w:rsidRPr="00FD4CEB" w:rsidRDefault="0001610A" w:rsidP="00D616C5">
            <w:pPr>
              <w:tabs>
                <w:tab w:val="num" w:pos="560"/>
                <w:tab w:val="num" w:pos="644"/>
              </w:tabs>
              <w:spacing w:after="0" w:line="240" w:lineRule="auto"/>
              <w:ind w:right="11"/>
              <w:jc w:val="center"/>
              <w:rPr>
                <w:rFonts w:ascii="Roma Neue" w:hAnsi="Roma Neue" w:cs="Arial"/>
                <w:sz w:val="20"/>
                <w:szCs w:val="20"/>
              </w:rPr>
            </w:pPr>
            <w:r w:rsidRPr="00FD4CEB">
              <w:rPr>
                <w:rFonts w:ascii="Roma Neue" w:hAnsi="Roma Neue" w:cs="Arial"/>
                <w:sz w:val="20"/>
                <w:szCs w:val="20"/>
              </w:rPr>
              <w:t>Categoria SOA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59E489" w14:textId="77777777" w:rsidR="0001610A" w:rsidRPr="00FD4CEB" w:rsidRDefault="0001610A" w:rsidP="00D616C5">
            <w:pPr>
              <w:tabs>
                <w:tab w:val="num" w:pos="560"/>
                <w:tab w:val="num" w:pos="644"/>
              </w:tabs>
              <w:spacing w:after="0" w:line="240" w:lineRule="auto"/>
              <w:ind w:right="11"/>
              <w:jc w:val="center"/>
              <w:rPr>
                <w:rFonts w:ascii="Roma Neue" w:hAnsi="Roma Neue" w:cs="Arial"/>
                <w:sz w:val="20"/>
                <w:szCs w:val="20"/>
              </w:rPr>
            </w:pPr>
            <w:r w:rsidRPr="00FD4CEB">
              <w:rPr>
                <w:rFonts w:ascii="Roma Neue" w:hAnsi="Roma Neue" w:cs="Arial"/>
                <w:sz w:val="20"/>
                <w:szCs w:val="20"/>
              </w:rPr>
              <w:t>Quota %</w:t>
            </w:r>
          </w:p>
        </w:tc>
      </w:tr>
      <w:tr w:rsidR="0001610A" w:rsidRPr="00FD4CEB" w14:paraId="0A8E8E45" w14:textId="77777777" w:rsidTr="00D616C5">
        <w:trPr>
          <w:trHeight w:val="34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27B4" w14:textId="44F46B6D" w:rsidR="0001610A" w:rsidRPr="00FD4CEB" w:rsidRDefault="0001610A" w:rsidP="00D616C5">
            <w:pPr>
              <w:tabs>
                <w:tab w:val="num" w:pos="560"/>
                <w:tab w:val="num" w:pos="644"/>
              </w:tabs>
              <w:spacing w:before="120" w:after="0" w:line="280" w:lineRule="exact"/>
              <w:ind w:left="555"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0A85" w14:textId="0AAAEED7" w:rsidR="0001610A" w:rsidRPr="00FD4CEB" w:rsidRDefault="0001610A" w:rsidP="00D616C5">
            <w:pPr>
              <w:tabs>
                <w:tab w:val="num" w:pos="560"/>
                <w:tab w:val="num" w:pos="644"/>
              </w:tabs>
              <w:spacing w:before="120" w:after="0" w:line="280" w:lineRule="exact"/>
              <w:ind w:left="555"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59E6" w14:textId="45181A69" w:rsidR="0001610A" w:rsidRPr="00FD4CEB" w:rsidRDefault="0001610A" w:rsidP="00D616C5">
            <w:pPr>
              <w:tabs>
                <w:tab w:val="num" w:pos="560"/>
                <w:tab w:val="num" w:pos="644"/>
              </w:tabs>
              <w:spacing w:before="120" w:after="0" w:line="280" w:lineRule="exact"/>
              <w:ind w:left="555"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</w:p>
        </w:tc>
      </w:tr>
      <w:tr w:rsidR="0001610A" w:rsidRPr="00FD4CEB" w14:paraId="448DE557" w14:textId="77777777" w:rsidTr="00D616C5">
        <w:trPr>
          <w:trHeight w:val="34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AC02" w14:textId="6FCA079E" w:rsidR="0001610A" w:rsidRPr="00FD4CEB" w:rsidRDefault="0001610A" w:rsidP="00D616C5">
            <w:pPr>
              <w:tabs>
                <w:tab w:val="num" w:pos="560"/>
                <w:tab w:val="num" w:pos="644"/>
              </w:tabs>
              <w:spacing w:before="120" w:after="0" w:line="280" w:lineRule="exact"/>
              <w:ind w:left="555"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9261" w14:textId="5A996135" w:rsidR="0001610A" w:rsidRPr="00FD4CEB" w:rsidRDefault="0001610A" w:rsidP="00D616C5">
            <w:pPr>
              <w:tabs>
                <w:tab w:val="num" w:pos="560"/>
                <w:tab w:val="num" w:pos="644"/>
              </w:tabs>
              <w:spacing w:before="120" w:after="0" w:line="280" w:lineRule="exact"/>
              <w:ind w:left="555"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8248" w14:textId="48B9FA7F" w:rsidR="0001610A" w:rsidRPr="00FD4CEB" w:rsidRDefault="0001610A" w:rsidP="00D616C5">
            <w:pPr>
              <w:tabs>
                <w:tab w:val="num" w:pos="560"/>
                <w:tab w:val="num" w:pos="644"/>
              </w:tabs>
              <w:spacing w:before="120" w:after="0" w:line="280" w:lineRule="exact"/>
              <w:ind w:left="555"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</w:p>
        </w:tc>
      </w:tr>
    </w:tbl>
    <w:p w14:paraId="0AF7AB80" w14:textId="77777777" w:rsidR="00AF27B0" w:rsidRPr="00FD4CEB" w:rsidRDefault="00AF27B0" w:rsidP="00D771BA">
      <w:pPr>
        <w:tabs>
          <w:tab w:val="num" w:pos="644"/>
        </w:tabs>
        <w:spacing w:after="0" w:line="240" w:lineRule="auto"/>
        <w:ind w:right="11"/>
        <w:jc w:val="both"/>
        <w:rPr>
          <w:rFonts w:ascii="Roma Neue" w:hAnsi="Roma Neue" w:cs="Arial"/>
          <w:sz w:val="20"/>
          <w:szCs w:val="20"/>
        </w:rPr>
      </w:pPr>
    </w:p>
    <w:p w14:paraId="539546C9" w14:textId="6395A420" w:rsidR="0001610A" w:rsidRPr="0001610A" w:rsidRDefault="0001610A" w:rsidP="009C26B9">
      <w:pPr>
        <w:numPr>
          <w:ilvl w:val="0"/>
          <w:numId w:val="4"/>
        </w:numPr>
        <w:tabs>
          <w:tab w:val="num" w:pos="360"/>
          <w:tab w:val="num" w:pos="560"/>
        </w:tabs>
        <w:spacing w:after="14" w:line="360" w:lineRule="auto"/>
        <w:ind w:right="11"/>
        <w:contextualSpacing/>
        <w:jc w:val="both"/>
        <w:rPr>
          <w:rFonts w:ascii="Roma Neue" w:hAnsi="Roma Neue" w:cs="Arial"/>
          <w:sz w:val="20"/>
          <w:szCs w:val="20"/>
        </w:rPr>
      </w:pPr>
      <w:r w:rsidRPr="00544F09">
        <w:rPr>
          <w:rFonts w:ascii="Roma Neue" w:hAnsi="Roma Neue" w:cs="Arial"/>
          <w:sz w:val="20"/>
          <w:szCs w:val="20"/>
        </w:rPr>
        <w:t xml:space="preserve">di impegnarsi, in caso di ricorso al subappalto, a stipulare contratti di subappalto, con piccole e medie imprese, come definite dall'art 1, co. 1, lett. o), Allegato I.1. al D.lgs. 36/2023:  </w:t>
      </w:r>
    </w:p>
    <w:tbl>
      <w:tblPr>
        <w:tblStyle w:val="Grigliatabella"/>
        <w:tblW w:w="0" w:type="auto"/>
        <w:tblInd w:w="644" w:type="dxa"/>
        <w:tblLook w:val="04A0" w:firstRow="1" w:lastRow="0" w:firstColumn="1" w:lastColumn="0" w:noHBand="0" w:noVBand="1"/>
      </w:tblPr>
      <w:tblGrid>
        <w:gridCol w:w="596"/>
        <w:gridCol w:w="8388"/>
      </w:tblGrid>
      <w:tr w:rsidR="0001610A" w14:paraId="3E9C7807" w14:textId="77777777" w:rsidTr="00D616C5">
        <w:trPr>
          <w:trHeight w:val="497"/>
        </w:trPr>
        <w:tc>
          <w:tcPr>
            <w:tcW w:w="598" w:type="dxa"/>
          </w:tcPr>
          <w:p w14:paraId="20C981FC" w14:textId="77777777" w:rsidR="0001610A" w:rsidRDefault="0001610A" w:rsidP="00D616C5">
            <w:pPr>
              <w:spacing w:before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FD4CEB">
              <w:rPr>
                <w:rFonts w:ascii="Roma Neue" w:hAnsi="Roma Neue" w:cs="Arial"/>
                <w:b/>
                <w:bCs/>
              </w:rPr>
              <w:fldChar w:fldCharType="begin">
                <w:ffData>
                  <w:name w:val="Controllo1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4CEB">
              <w:rPr>
                <w:rFonts w:ascii="Roma Neue" w:hAnsi="Roma Neue" w:cs="Arial"/>
                <w:b/>
                <w:bCs/>
              </w:rPr>
              <w:instrText xml:space="preserve"> FORMCHECKBOX </w:instrText>
            </w:r>
            <w:r w:rsidRPr="00FD4CEB">
              <w:rPr>
                <w:rFonts w:ascii="Roma Neue" w:hAnsi="Roma Neue" w:cs="Arial"/>
                <w:b/>
                <w:bCs/>
              </w:rPr>
            </w:r>
            <w:r w:rsidRPr="00FD4CEB">
              <w:rPr>
                <w:rFonts w:ascii="Roma Neue" w:hAnsi="Roma Neue" w:cs="Arial"/>
                <w:b/>
                <w:bCs/>
              </w:rPr>
              <w:fldChar w:fldCharType="separate"/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  <w:tc>
          <w:tcPr>
            <w:tcW w:w="8539" w:type="dxa"/>
          </w:tcPr>
          <w:p w14:paraId="6D8C68C6" w14:textId="77777777" w:rsidR="0001610A" w:rsidRDefault="0001610A" w:rsidP="00D616C5">
            <w:pPr>
              <w:spacing w:before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FD4CEB">
              <w:rPr>
                <w:rFonts w:ascii="Roma Neue" w:hAnsi="Roma Neue" w:cs="Arial"/>
              </w:rPr>
              <w:t xml:space="preserve">in misura non inferiore al 20% delle prestazioni subappaltabili; </w:t>
            </w:r>
          </w:p>
        </w:tc>
      </w:tr>
      <w:tr w:rsidR="0001610A" w14:paraId="361737C1" w14:textId="77777777" w:rsidTr="00D616C5">
        <w:trPr>
          <w:trHeight w:val="250"/>
        </w:trPr>
        <w:tc>
          <w:tcPr>
            <w:tcW w:w="9137" w:type="dxa"/>
            <w:gridSpan w:val="2"/>
          </w:tcPr>
          <w:p w14:paraId="13B58760" w14:textId="77777777" w:rsidR="0001610A" w:rsidRPr="00EB497F" w:rsidRDefault="0001610A" w:rsidP="00D616C5">
            <w:pPr>
              <w:tabs>
                <w:tab w:val="num" w:pos="560"/>
                <w:tab w:val="num" w:pos="644"/>
              </w:tabs>
              <w:spacing w:before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i/>
                <w:iCs/>
              </w:rPr>
            </w:pPr>
            <w:r w:rsidRPr="00FD4CEB">
              <w:rPr>
                <w:rFonts w:ascii="Roma Neue" w:hAnsi="Roma Neue" w:cs="Arial"/>
                <w:b/>
                <w:bCs/>
                <w:i/>
                <w:iCs/>
              </w:rPr>
              <w:t>oppure,</w:t>
            </w:r>
          </w:p>
        </w:tc>
      </w:tr>
      <w:tr w:rsidR="0001610A" w14:paraId="1DBD4A82" w14:textId="77777777" w:rsidTr="00D616C5">
        <w:trPr>
          <w:trHeight w:val="1007"/>
        </w:trPr>
        <w:tc>
          <w:tcPr>
            <w:tcW w:w="598" w:type="dxa"/>
          </w:tcPr>
          <w:p w14:paraId="33C2C4B3" w14:textId="77777777" w:rsidR="0001610A" w:rsidRDefault="0001610A" w:rsidP="00D616C5">
            <w:pPr>
              <w:spacing w:before="120" w:line="280" w:lineRule="exact"/>
              <w:ind w:right="11"/>
              <w:jc w:val="both"/>
              <w:rPr>
                <w:rFonts w:ascii="Roma Neue" w:hAnsi="Roma Neue" w:cs="Arial"/>
                <w:b/>
                <w:bCs/>
              </w:rPr>
            </w:pPr>
          </w:p>
          <w:p w14:paraId="5200DBD8" w14:textId="77777777" w:rsidR="0001610A" w:rsidRPr="00D74C01" w:rsidRDefault="0001610A" w:rsidP="00D74C01">
            <w:pPr>
              <w:spacing w:before="120" w:after="14" w:line="360" w:lineRule="auto"/>
              <w:jc w:val="both"/>
              <w:rPr>
                <w:rFonts w:ascii="Roma Neue" w:hAnsi="Roma Neue" w:cs="Arial"/>
              </w:rPr>
            </w:pPr>
            <w:r w:rsidRPr="00D74C01">
              <w:rPr>
                <w:rFonts w:ascii="Roma Neue" w:hAnsi="Roma Neue" w:cs="Arial"/>
                <w:b/>
                <w:bCs/>
              </w:rPr>
              <w:fldChar w:fldCharType="begin">
                <w:ffData>
                  <w:name w:val="Controllo1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4C01">
              <w:rPr>
                <w:rFonts w:ascii="Roma Neue" w:hAnsi="Roma Neue" w:cs="Arial"/>
                <w:b/>
                <w:bCs/>
              </w:rPr>
              <w:instrText xml:space="preserve"> FORMCHECKBOX </w:instrText>
            </w:r>
            <w:r w:rsidRPr="00D74C01">
              <w:rPr>
                <w:rFonts w:ascii="Roma Neue" w:hAnsi="Roma Neue" w:cs="Arial"/>
                <w:b/>
                <w:bCs/>
              </w:rPr>
            </w:r>
            <w:r w:rsidRPr="00D74C01">
              <w:rPr>
                <w:rFonts w:ascii="Roma Neue" w:hAnsi="Roma Neue" w:cs="Arial"/>
                <w:b/>
                <w:bCs/>
              </w:rPr>
              <w:fldChar w:fldCharType="separate"/>
            </w:r>
            <w:r w:rsidRPr="00D74C01">
              <w:rPr>
                <w:rFonts w:ascii="Roma Neue" w:hAnsi="Roma Neue" w:cs="Arial"/>
              </w:rPr>
              <w:fldChar w:fldCharType="end"/>
            </w:r>
          </w:p>
        </w:tc>
        <w:tc>
          <w:tcPr>
            <w:tcW w:w="8539" w:type="dxa"/>
          </w:tcPr>
          <w:p w14:paraId="05FEDEFD" w14:textId="77777777" w:rsidR="0001610A" w:rsidRDefault="0001610A" w:rsidP="006D51FD">
            <w:pPr>
              <w:spacing w:before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FD4CEB">
              <w:rPr>
                <w:rFonts w:ascii="Roma Neue" w:hAnsi="Roma Neue" w:cs="Arial"/>
              </w:rPr>
              <w:t>inferiore al 20% delle prestazioni subappaltabili</w:t>
            </w:r>
            <w:r>
              <w:rPr>
                <w:rFonts w:ascii="Roma Neue" w:hAnsi="Roma Neue" w:cs="Arial"/>
              </w:rPr>
              <w:t xml:space="preserve">, </w:t>
            </w:r>
            <w:r w:rsidRPr="00FD4CEB">
              <w:rPr>
                <w:rFonts w:ascii="Roma Neue" w:hAnsi="Roma Neue" w:cs="Arial"/>
              </w:rPr>
              <w:t>ossia pari</w:t>
            </w:r>
            <w:r w:rsidRPr="00FD4CEB">
              <w:rPr>
                <w:rFonts w:ascii="Roma Neue" w:hAnsi="Roma Neue" w:cs="Arial"/>
                <w:b/>
                <w:bCs/>
              </w:rPr>
              <w:t xml:space="preserve"> </w:t>
            </w:r>
            <w:r w:rsidRPr="006A4C39">
              <w:rPr>
                <w:rFonts w:ascii="Roma Neue" w:hAnsi="Roma Neue" w:cs="Arial"/>
              </w:rPr>
              <w:t>al</w:t>
            </w:r>
            <w:r w:rsidRPr="00FD4CEB">
              <w:rPr>
                <w:rFonts w:ascii="Roma Neue" w:hAnsi="Roma Neue" w:cs="Arial"/>
                <w:b/>
                <w:bCs/>
              </w:rPr>
              <w:t xml:space="preserve"> </w:t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>
              <w:rPr>
                <w:rFonts w:ascii="Roma Neue" w:hAnsi="Roma Neue" w:cs="Arial"/>
              </w:rPr>
              <w:t>%</w:t>
            </w:r>
            <w:r w:rsidRPr="00FD4CEB">
              <w:rPr>
                <w:rFonts w:ascii="Roma Neue" w:hAnsi="Roma Neue" w:cs="Arial"/>
                <w:b/>
                <w:bCs/>
              </w:rPr>
              <w:t xml:space="preserve"> </w:t>
            </w:r>
            <w:r w:rsidRPr="006A4C39">
              <w:rPr>
                <w:rFonts w:ascii="Roma Neue" w:hAnsi="Roma Neue" w:cs="Arial"/>
              </w:rPr>
              <w:t xml:space="preserve">per le seguenti </w:t>
            </w:r>
            <w:r>
              <w:rPr>
                <w:rFonts w:ascii="Roma Neue" w:hAnsi="Roma Neue" w:cs="Arial"/>
              </w:rPr>
              <w:t>motivazioni</w:t>
            </w:r>
            <w:r w:rsidRPr="00FD4CEB">
              <w:rPr>
                <w:rFonts w:ascii="Roma Neue" w:hAnsi="Roma Neue" w:cs="Arial"/>
              </w:rPr>
              <w:t xml:space="preserve">: </w:t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t xml:space="preserve">  (</w:t>
            </w:r>
            <w:r w:rsidRPr="00FD4CEB">
              <w:rPr>
                <w:rFonts w:ascii="Roma Neue" w:hAnsi="Roma Neue" w:cs="Arial"/>
                <w:i/>
                <w:iCs/>
              </w:rPr>
              <w:t>ai sensi dell’art. 119, comma 2, le ragioni devono essere legate all’oggetto o alle caratteristiche delle prestazioni o al mercato di riferimento</w:t>
            </w:r>
            <w:r w:rsidRPr="00FD4CEB">
              <w:rPr>
                <w:rFonts w:ascii="Roma Neue" w:hAnsi="Roma Neue" w:cs="Arial"/>
              </w:rPr>
              <w:t>)</w:t>
            </w:r>
          </w:p>
        </w:tc>
      </w:tr>
    </w:tbl>
    <w:p w14:paraId="7C26268C" w14:textId="0A7E1E86" w:rsidR="006126D9" w:rsidRPr="00F0394B" w:rsidRDefault="006126D9" w:rsidP="00F0394B">
      <w:pPr>
        <w:tabs>
          <w:tab w:val="num" w:pos="560"/>
        </w:tabs>
        <w:spacing w:after="0" w:line="240" w:lineRule="auto"/>
        <w:ind w:right="11"/>
        <w:contextualSpacing/>
        <w:jc w:val="both"/>
        <w:rPr>
          <w:rFonts w:ascii="Roma Neue" w:hAnsi="Roma Neue" w:cs="Arial"/>
          <w:sz w:val="20"/>
          <w:szCs w:val="20"/>
        </w:rPr>
      </w:pPr>
    </w:p>
    <w:p w14:paraId="36812FC2" w14:textId="77777777" w:rsidR="00E57B05" w:rsidRPr="00AF27B0" w:rsidRDefault="00E57B05" w:rsidP="00AF27B0">
      <w:pPr>
        <w:spacing w:after="0" w:line="240" w:lineRule="auto"/>
        <w:jc w:val="both"/>
        <w:rPr>
          <w:rFonts w:ascii="Roma Neue" w:hAnsi="Roma Neue" w:cs="Arial"/>
          <w:sz w:val="20"/>
          <w:szCs w:val="20"/>
        </w:rPr>
      </w:pPr>
    </w:p>
    <w:p w14:paraId="291C3506" w14:textId="77777777" w:rsidR="00575F44" w:rsidRPr="00575F44" w:rsidRDefault="00067856" w:rsidP="009C26B9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Roma Neue" w:eastAsia="Arial Unicode MS" w:hAnsi="Roma Neue" w:cs="Arial"/>
          <w:b/>
          <w:bCs/>
          <w:i/>
          <w:iCs/>
          <w:sz w:val="20"/>
          <w:szCs w:val="20"/>
        </w:rPr>
      </w:pPr>
      <w:r>
        <w:rPr>
          <w:rFonts w:ascii="Roma Neue" w:hAnsi="Roma Neue" w:cs="Arial"/>
          <w:sz w:val="20"/>
          <w:szCs w:val="20"/>
        </w:rPr>
        <w:t xml:space="preserve"> </w:t>
      </w:r>
      <w:r w:rsidR="00575F44" w:rsidRPr="00575F44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>[in caso di adozione di misure di self-</w:t>
      </w:r>
      <w:proofErr w:type="spellStart"/>
      <w:r w:rsidR="00575F44" w:rsidRPr="00575F44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>cleaning</w:t>
      </w:r>
      <w:proofErr w:type="spellEnd"/>
      <w:r w:rsidR="00575F44" w:rsidRPr="00575F44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 xml:space="preserve">] </w:t>
      </w:r>
    </w:p>
    <w:p w14:paraId="3A2AE200" w14:textId="38772B6C" w:rsidR="00575F44" w:rsidRPr="00575F44" w:rsidRDefault="00FF169A" w:rsidP="001C2ED7">
      <w:pPr>
        <w:pStyle w:val="Paragrafoelenco"/>
        <w:numPr>
          <w:ilvl w:val="0"/>
          <w:numId w:val="20"/>
        </w:numPr>
        <w:spacing w:after="0" w:line="360" w:lineRule="auto"/>
        <w:ind w:left="851" w:hanging="284"/>
        <w:contextualSpacing/>
        <w:jc w:val="both"/>
        <w:rPr>
          <w:rFonts w:ascii="Roma Neue" w:hAnsi="Roma Neue"/>
          <w:sz w:val="20"/>
          <w:szCs w:val="20"/>
        </w:rPr>
      </w:pPr>
      <w:r w:rsidRPr="00575F44">
        <w:rPr>
          <w:rFonts w:ascii="Roma Neue" w:hAnsi="Roma Neue" w:cs="Arial"/>
          <w:sz w:val="20"/>
          <w:szCs w:val="20"/>
          <w:lang w:eastAsia="it-IT"/>
        </w:rPr>
        <w:t xml:space="preserve">Inserisce </w:t>
      </w:r>
      <w:r w:rsidR="00575F44" w:rsidRPr="00575F44">
        <w:rPr>
          <w:rFonts w:ascii="Roma Neue" w:hAnsi="Roma Neue" w:cs="Arial"/>
          <w:sz w:val="20"/>
          <w:szCs w:val="20"/>
          <w:lang w:eastAsia="it-IT"/>
        </w:rPr>
        <w:t>nel FVOE la relazione che illustra le misure di self</w:t>
      </w:r>
      <w:r w:rsidR="001C2ED7">
        <w:rPr>
          <w:rFonts w:ascii="Roma Neue" w:hAnsi="Roma Neue" w:cs="Arial"/>
          <w:sz w:val="20"/>
          <w:szCs w:val="20"/>
          <w:lang w:eastAsia="it-IT"/>
        </w:rPr>
        <w:t>-</w:t>
      </w:r>
      <w:proofErr w:type="spellStart"/>
      <w:r w:rsidR="00575F44" w:rsidRPr="00575F44">
        <w:rPr>
          <w:rFonts w:ascii="Roma Neue" w:hAnsi="Roma Neue" w:cs="Arial"/>
          <w:sz w:val="20"/>
          <w:szCs w:val="20"/>
          <w:lang w:eastAsia="it-IT"/>
        </w:rPr>
        <w:t>cleaning</w:t>
      </w:r>
      <w:proofErr w:type="spellEnd"/>
      <w:r w:rsidR="00575F44" w:rsidRPr="00575F44">
        <w:rPr>
          <w:rFonts w:ascii="Roma Neue" w:hAnsi="Roma Neue" w:cs="Arial"/>
          <w:sz w:val="20"/>
          <w:szCs w:val="20"/>
          <w:lang w:eastAsia="it-IT"/>
        </w:rPr>
        <w:t xml:space="preserve"> adottate in relazione alle cause di esclusione che si sono verificate prima della presentazione della presente domanda e indica nel DGUE, il riferimento al documento caricato nel FVOE;</w:t>
      </w:r>
    </w:p>
    <w:p w14:paraId="4734CC11" w14:textId="409FFEC1" w:rsidR="00575F44" w:rsidRPr="00FF169A" w:rsidRDefault="00F41F96" w:rsidP="00F41F96">
      <w:pPr>
        <w:spacing w:after="0" w:line="360" w:lineRule="auto"/>
        <w:ind w:left="851"/>
        <w:rPr>
          <w:rFonts w:ascii="Roma Neue" w:hAnsi="Roma Neue"/>
          <w:sz w:val="20"/>
          <w:szCs w:val="20"/>
        </w:rPr>
      </w:pPr>
      <w:r>
        <w:rPr>
          <w:rFonts w:ascii="Roma Neue" w:hAnsi="Roma Neue" w:cs="Arial"/>
          <w:i/>
          <w:iCs/>
          <w:sz w:val="20"/>
          <w:szCs w:val="20"/>
        </w:rPr>
        <w:t xml:space="preserve">  </w:t>
      </w:r>
      <w:r w:rsidR="00575F44" w:rsidRPr="00575F44">
        <w:rPr>
          <w:rFonts w:ascii="Roma Neue" w:hAnsi="Roma Neue" w:cs="Arial"/>
          <w:i/>
          <w:iCs/>
          <w:sz w:val="20"/>
          <w:szCs w:val="20"/>
        </w:rPr>
        <w:t>Oppure</w:t>
      </w:r>
      <w:r w:rsidR="00174743">
        <w:rPr>
          <w:rFonts w:ascii="Roma Neue" w:hAnsi="Roma Neue" w:cs="Arial"/>
          <w:i/>
          <w:iCs/>
          <w:sz w:val="20"/>
          <w:szCs w:val="20"/>
        </w:rPr>
        <w:t>,</w:t>
      </w:r>
      <w:r w:rsidR="00575F44" w:rsidRPr="00575F44">
        <w:rPr>
          <w:rFonts w:ascii="Roma Neue" w:hAnsi="Roma Neue" w:cs="Arial"/>
          <w:i/>
          <w:iCs/>
          <w:sz w:val="20"/>
          <w:szCs w:val="20"/>
        </w:rPr>
        <w:t xml:space="preserve"> </w:t>
      </w:r>
    </w:p>
    <w:p w14:paraId="76B1FFBF" w14:textId="02B00EC3" w:rsidR="001B4CFF" w:rsidRPr="001B4CFF" w:rsidRDefault="00FF169A" w:rsidP="001C2ED7">
      <w:pPr>
        <w:pStyle w:val="Paragrafoelenco"/>
        <w:numPr>
          <w:ilvl w:val="0"/>
          <w:numId w:val="20"/>
        </w:numPr>
        <w:spacing w:after="0" w:line="360" w:lineRule="auto"/>
        <w:ind w:left="851" w:hanging="284"/>
        <w:contextualSpacing/>
        <w:jc w:val="both"/>
        <w:rPr>
          <w:rFonts w:ascii="Roma Neue" w:hAnsi="Roma Neue" w:cs="Arial"/>
          <w:sz w:val="20"/>
          <w:szCs w:val="20"/>
          <w:lang w:eastAsia="it-IT"/>
        </w:rPr>
      </w:pPr>
      <w:r w:rsidRPr="00804608">
        <w:rPr>
          <w:rFonts w:ascii="Roma Neue" w:hAnsi="Roma Neue" w:cs="Arial"/>
          <w:sz w:val="20"/>
          <w:szCs w:val="20"/>
          <w:lang w:eastAsia="it-IT"/>
        </w:rPr>
        <w:t>Dichiara</w:t>
      </w:r>
      <w:r w:rsidR="00575F44" w:rsidRPr="00804608">
        <w:rPr>
          <w:rFonts w:ascii="Roma Neue" w:hAnsi="Roma Neue" w:cs="Arial"/>
          <w:sz w:val="20"/>
          <w:szCs w:val="20"/>
          <w:lang w:eastAsia="it-IT"/>
        </w:rPr>
        <w:t xml:space="preserve"> che è stato impossibilitato </w:t>
      </w:r>
      <w:proofErr w:type="gramStart"/>
      <w:r w:rsidR="00575F44" w:rsidRPr="00804608">
        <w:rPr>
          <w:rFonts w:ascii="Roma Neue" w:hAnsi="Roma Neue" w:cs="Arial"/>
          <w:sz w:val="20"/>
          <w:szCs w:val="20"/>
          <w:lang w:eastAsia="it-IT"/>
        </w:rPr>
        <w:t>ad</w:t>
      </w:r>
      <w:proofErr w:type="gramEnd"/>
      <w:r w:rsidR="00575F44" w:rsidRPr="00804608">
        <w:rPr>
          <w:rFonts w:ascii="Roma Neue" w:hAnsi="Roma Neue" w:cs="Arial"/>
          <w:sz w:val="20"/>
          <w:szCs w:val="20"/>
          <w:lang w:eastAsia="it-IT"/>
        </w:rPr>
        <w:t xml:space="preserve"> adottare misure di self</w:t>
      </w:r>
      <w:r w:rsidR="001C2ED7">
        <w:rPr>
          <w:rFonts w:ascii="Roma Neue" w:hAnsi="Roma Neue" w:cs="Arial"/>
          <w:sz w:val="20"/>
          <w:szCs w:val="20"/>
          <w:lang w:eastAsia="it-IT"/>
        </w:rPr>
        <w:t>-</w:t>
      </w:r>
      <w:proofErr w:type="spellStart"/>
      <w:r w:rsidR="00575F44" w:rsidRPr="00804608">
        <w:rPr>
          <w:rFonts w:ascii="Roma Neue" w:hAnsi="Roma Neue" w:cs="Arial"/>
          <w:sz w:val="20"/>
          <w:szCs w:val="20"/>
          <w:lang w:eastAsia="it-IT"/>
        </w:rPr>
        <w:t>cleaning</w:t>
      </w:r>
      <w:proofErr w:type="spellEnd"/>
      <w:r w:rsidR="00575F44" w:rsidRPr="00804608">
        <w:rPr>
          <w:rFonts w:ascii="Roma Neue" w:hAnsi="Roma Neue" w:cs="Arial"/>
          <w:sz w:val="20"/>
          <w:szCs w:val="20"/>
          <w:lang w:eastAsia="it-IT"/>
        </w:rPr>
        <w:t xml:space="preserve"> per i seguenti motivi </w:t>
      </w:r>
      <w:r w:rsidR="00F41F96">
        <w:rPr>
          <w:rFonts w:ascii="Roma Neue" w:hAnsi="Roma Neue" w:cs="Arial"/>
          <w:sz w:val="20"/>
          <w:szCs w:val="20"/>
          <w:lang w:eastAsia="it-IT"/>
        </w:rPr>
        <w:t>_______</w:t>
      </w:r>
      <w:r w:rsidR="00575F44" w:rsidRPr="00804608">
        <w:rPr>
          <w:rFonts w:ascii="Roma Neue" w:hAnsi="Roma Neue" w:cs="Arial"/>
          <w:sz w:val="20"/>
          <w:szCs w:val="20"/>
          <w:lang w:eastAsia="it-IT"/>
        </w:rPr>
        <w:t xml:space="preserve"> [</w:t>
      </w:r>
      <w:r w:rsidR="00575F44" w:rsidRPr="00804608">
        <w:rPr>
          <w:rFonts w:ascii="Roma Neue" w:hAnsi="Roma Neue" w:cs="Arial"/>
          <w:i/>
          <w:iCs/>
          <w:sz w:val="20"/>
          <w:szCs w:val="20"/>
          <w:lang w:eastAsia="it-IT"/>
        </w:rPr>
        <w:t>indicare le motivazioni</w:t>
      </w:r>
      <w:r w:rsidR="00575F44" w:rsidRPr="00804608">
        <w:rPr>
          <w:rFonts w:ascii="Roma Neue" w:hAnsi="Roma Neue" w:cs="Arial"/>
          <w:sz w:val="20"/>
          <w:szCs w:val="20"/>
          <w:lang w:eastAsia="it-IT"/>
        </w:rPr>
        <w:t xml:space="preserve">] e si impegna </w:t>
      </w:r>
      <w:proofErr w:type="gramStart"/>
      <w:r w:rsidR="00575F44" w:rsidRPr="00804608">
        <w:rPr>
          <w:rFonts w:ascii="Roma Neue" w:hAnsi="Roma Neue" w:cs="Arial"/>
          <w:sz w:val="20"/>
          <w:szCs w:val="20"/>
          <w:lang w:eastAsia="it-IT"/>
        </w:rPr>
        <w:t>ad</w:t>
      </w:r>
      <w:proofErr w:type="gramEnd"/>
      <w:r w:rsidR="00575F44" w:rsidRPr="00804608">
        <w:rPr>
          <w:rFonts w:ascii="Roma Neue" w:hAnsi="Roma Neue" w:cs="Arial"/>
          <w:sz w:val="20"/>
          <w:szCs w:val="20"/>
          <w:lang w:eastAsia="it-IT"/>
        </w:rPr>
        <w:t xml:space="preserve"> adottare misure idonee e a comunicare le stesse tempestivamente e comunque prima dell’aggiudicazione.</w:t>
      </w:r>
    </w:p>
    <w:p w14:paraId="128ACC45" w14:textId="71CB2CD6" w:rsidR="001B4CFF" w:rsidRPr="001B4CFF" w:rsidRDefault="001B4CFF" w:rsidP="001B4CFF">
      <w:pPr>
        <w:pStyle w:val="Paragrafoelenco"/>
        <w:spacing w:after="0" w:line="240" w:lineRule="auto"/>
        <w:ind w:left="714"/>
        <w:jc w:val="both"/>
        <w:rPr>
          <w:rFonts w:ascii="Roma Neue" w:eastAsia="Arial Unicode MS" w:hAnsi="Roma Neue" w:cs="Arial"/>
          <w:b/>
          <w:bCs/>
          <w:i/>
          <w:iCs/>
          <w:sz w:val="20"/>
          <w:szCs w:val="20"/>
        </w:rPr>
      </w:pPr>
    </w:p>
    <w:p w14:paraId="65BAA16E" w14:textId="013CBF7D" w:rsidR="00575F44" w:rsidRPr="00804608" w:rsidRDefault="00575F44" w:rsidP="009C26B9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Roma Neue" w:eastAsia="Arial Unicode MS" w:hAnsi="Roma Neue" w:cs="Arial"/>
          <w:b/>
          <w:bCs/>
          <w:i/>
          <w:iCs/>
          <w:sz w:val="20"/>
          <w:szCs w:val="20"/>
        </w:rPr>
      </w:pPr>
      <w:r w:rsidRPr="00804608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>[in caso di adozione di sottoposizione a concordato preventivo con continuità aziendale]</w:t>
      </w:r>
    </w:p>
    <w:p w14:paraId="43CFF74A" w14:textId="25AD37A7" w:rsidR="00575F44" w:rsidRPr="00804608" w:rsidRDefault="00575F44" w:rsidP="00174743">
      <w:pPr>
        <w:pStyle w:val="Paragrafoelenco"/>
        <w:numPr>
          <w:ilvl w:val="0"/>
          <w:numId w:val="20"/>
        </w:numPr>
        <w:spacing w:after="0" w:line="360" w:lineRule="auto"/>
        <w:ind w:left="851" w:hanging="284"/>
        <w:contextualSpacing/>
        <w:jc w:val="both"/>
        <w:rPr>
          <w:rFonts w:ascii="Roma Neue" w:hAnsi="Roma Neue" w:cs="Arial"/>
          <w:bCs/>
          <w:i/>
          <w:sz w:val="20"/>
          <w:szCs w:val="20"/>
        </w:rPr>
      </w:pPr>
      <w:r w:rsidRPr="00804608">
        <w:rPr>
          <w:rFonts w:ascii="Roma Neue" w:hAnsi="Roma Neue" w:cs="Arial"/>
          <w:bCs/>
          <w:sz w:val="20"/>
          <w:szCs w:val="20"/>
        </w:rPr>
        <w:t xml:space="preserve">che il provvedimento di ammissione al concordato è stato emesso il </w:t>
      </w:r>
      <w:r w:rsidR="00FF169A">
        <w:rPr>
          <w:rFonts w:ascii="Roma Neue" w:hAnsi="Roma Neue" w:cs="Arial"/>
          <w:bCs/>
          <w:iCs/>
          <w:spacing w:val="-1"/>
          <w:sz w:val="20"/>
          <w:szCs w:val="20"/>
        </w:rPr>
        <w:t>_____</w:t>
      </w:r>
      <w:r w:rsidRPr="00804608">
        <w:rPr>
          <w:rFonts w:ascii="Roma Neue" w:hAnsi="Roma Neue" w:cs="Arial"/>
          <w:bCs/>
          <w:sz w:val="20"/>
          <w:szCs w:val="20"/>
        </w:rPr>
        <w:t xml:space="preserve"> da </w:t>
      </w:r>
      <w:r w:rsidR="00FF169A">
        <w:rPr>
          <w:rFonts w:ascii="Roma Neue" w:hAnsi="Roma Neue" w:cs="Arial"/>
          <w:bCs/>
          <w:iCs/>
          <w:spacing w:val="-1"/>
          <w:sz w:val="20"/>
          <w:szCs w:val="20"/>
        </w:rPr>
        <w:t>_______</w:t>
      </w:r>
    </w:p>
    <w:p w14:paraId="1288D996" w14:textId="53536A03" w:rsidR="00575F44" w:rsidRPr="00804608" w:rsidRDefault="00575F44" w:rsidP="00174743">
      <w:pPr>
        <w:pStyle w:val="Paragrafoelenco"/>
        <w:numPr>
          <w:ilvl w:val="0"/>
          <w:numId w:val="20"/>
        </w:numPr>
        <w:spacing w:after="0" w:line="360" w:lineRule="auto"/>
        <w:ind w:left="851" w:hanging="284"/>
        <w:contextualSpacing/>
        <w:jc w:val="both"/>
        <w:rPr>
          <w:rFonts w:ascii="Roma Neue" w:hAnsi="Roma Neue" w:cs="Arial"/>
          <w:sz w:val="20"/>
          <w:szCs w:val="20"/>
        </w:rPr>
      </w:pPr>
      <w:r w:rsidRPr="00804608">
        <w:rPr>
          <w:rFonts w:ascii="Roma Neue" w:hAnsi="Roma Neue" w:cs="Arial"/>
          <w:sz w:val="20"/>
          <w:szCs w:val="20"/>
        </w:rPr>
        <w:t xml:space="preserve">che il provvedimento di autorizzazione a partecipare alle gare è stato emesso il </w:t>
      </w:r>
      <w:r w:rsidR="00FF169A">
        <w:rPr>
          <w:rFonts w:ascii="Roma Neue" w:hAnsi="Roma Neue" w:cs="Arial"/>
          <w:bCs/>
          <w:iCs/>
          <w:spacing w:val="-1"/>
          <w:sz w:val="20"/>
          <w:szCs w:val="20"/>
        </w:rPr>
        <w:t>_____</w:t>
      </w:r>
      <w:r w:rsidRPr="00804608">
        <w:rPr>
          <w:rFonts w:ascii="Roma Neue" w:hAnsi="Roma Neue" w:cs="Arial"/>
          <w:sz w:val="20"/>
          <w:szCs w:val="20"/>
        </w:rPr>
        <w:t>d</w:t>
      </w:r>
      <w:r w:rsidR="00FF169A">
        <w:rPr>
          <w:rFonts w:ascii="Roma Neue" w:hAnsi="Roma Neue" w:cs="Arial"/>
          <w:sz w:val="20"/>
          <w:szCs w:val="20"/>
        </w:rPr>
        <w:t>a____</w:t>
      </w:r>
      <w:r w:rsidR="00D74C01">
        <w:rPr>
          <w:rFonts w:ascii="Roma Neue" w:hAnsi="Roma Neue"/>
          <w:i/>
          <w:sz w:val="20"/>
          <w:szCs w:val="20"/>
        </w:rPr>
        <w:t>___</w:t>
      </w:r>
    </w:p>
    <w:p w14:paraId="2710145A" w14:textId="7A281C9D" w:rsidR="00575F44" w:rsidRPr="00804608" w:rsidRDefault="00575F44" w:rsidP="00575F44">
      <w:pPr>
        <w:pStyle w:val="Paragrafoelenco"/>
        <w:keepLines/>
        <w:tabs>
          <w:tab w:val="left" w:pos="8647"/>
        </w:tabs>
        <w:spacing w:after="0" w:line="360" w:lineRule="auto"/>
        <w:ind w:left="0"/>
        <w:rPr>
          <w:rFonts w:ascii="Roma Neue" w:hAnsi="Roma Neue" w:cs="Arial"/>
          <w:sz w:val="20"/>
          <w:szCs w:val="20"/>
        </w:rPr>
      </w:pPr>
      <w:r w:rsidRPr="00804608">
        <w:rPr>
          <w:rFonts w:ascii="Roma Neue" w:hAnsi="Roma Neue" w:cs="Arial"/>
          <w:i/>
          <w:sz w:val="20"/>
          <w:szCs w:val="20"/>
        </w:rPr>
        <w:t xml:space="preserve">        </w:t>
      </w:r>
      <w:r w:rsidR="00174743">
        <w:rPr>
          <w:rFonts w:ascii="Roma Neue" w:hAnsi="Roma Neue" w:cs="Arial"/>
          <w:i/>
          <w:sz w:val="20"/>
          <w:szCs w:val="20"/>
        </w:rPr>
        <w:t xml:space="preserve">    </w:t>
      </w:r>
      <w:r w:rsidRPr="00804608">
        <w:rPr>
          <w:rFonts w:ascii="Roma Neue" w:hAnsi="Roma Neue" w:cs="Arial"/>
          <w:i/>
          <w:sz w:val="20"/>
          <w:szCs w:val="20"/>
        </w:rPr>
        <w:t>(solo in caso di raggruppamento)</w:t>
      </w:r>
      <w:r w:rsidRPr="00804608">
        <w:rPr>
          <w:rFonts w:ascii="Roma Neue" w:hAnsi="Roma Neue" w:cs="Arial"/>
          <w:sz w:val="20"/>
          <w:szCs w:val="20"/>
        </w:rPr>
        <w:t xml:space="preserve">  </w:t>
      </w:r>
    </w:p>
    <w:p w14:paraId="13B53A7E" w14:textId="00BCAA40" w:rsidR="00575F44" w:rsidRPr="00804608" w:rsidRDefault="00575F44" w:rsidP="00174743">
      <w:pPr>
        <w:pStyle w:val="Paragrafoelenco"/>
        <w:numPr>
          <w:ilvl w:val="0"/>
          <w:numId w:val="20"/>
        </w:numPr>
        <w:spacing w:after="0" w:line="360" w:lineRule="auto"/>
        <w:ind w:left="851" w:hanging="284"/>
        <w:contextualSpacing/>
        <w:jc w:val="both"/>
        <w:rPr>
          <w:rFonts w:ascii="Roma Neue" w:hAnsi="Roma Neue" w:cs="Arial"/>
          <w:sz w:val="20"/>
          <w:szCs w:val="20"/>
        </w:rPr>
      </w:pPr>
      <w:r w:rsidRPr="00804608">
        <w:rPr>
          <w:rFonts w:ascii="Roma Neue" w:hAnsi="Roma Neue" w:cs="Arial"/>
          <w:sz w:val="20"/>
          <w:szCs w:val="20"/>
        </w:rPr>
        <w:t>che le altre imprese aderenti al raggruppamento non sono assoggettate ad una procedura concorsuale, ai sensi dell’articolo 95, commi 4 e 5, del decreto legislativo n. 14/2019.</w:t>
      </w:r>
    </w:p>
    <w:p w14:paraId="17C3CD70" w14:textId="53BA1EE8" w:rsidR="00AF27B0" w:rsidRDefault="00804608" w:rsidP="00AF27B0">
      <w:pPr>
        <w:pStyle w:val="Paragrafoelenco"/>
        <w:numPr>
          <w:ilvl w:val="0"/>
          <w:numId w:val="20"/>
        </w:numPr>
        <w:spacing w:after="0" w:line="360" w:lineRule="auto"/>
        <w:ind w:left="851" w:hanging="284"/>
        <w:contextualSpacing/>
        <w:jc w:val="both"/>
        <w:rPr>
          <w:rFonts w:ascii="Roma Neue" w:hAnsi="Roma Neue" w:cs="Arial"/>
          <w:sz w:val="20"/>
          <w:szCs w:val="20"/>
        </w:rPr>
      </w:pPr>
      <w:r w:rsidRPr="00804608">
        <w:rPr>
          <w:rFonts w:ascii="Roma Neue" w:hAnsi="Roma Neue" w:cs="Arial"/>
          <w:bCs/>
          <w:sz w:val="20"/>
          <w:szCs w:val="20"/>
        </w:rPr>
        <w:t>Allega</w:t>
      </w:r>
      <w:r w:rsidR="00575F44" w:rsidRPr="00804608">
        <w:rPr>
          <w:rFonts w:ascii="Roma Neue" w:hAnsi="Roma Neue" w:cs="Arial"/>
          <w:sz w:val="20"/>
          <w:szCs w:val="20"/>
        </w:rPr>
        <w:t xml:space="preserve"> la relazione di un professionista in possesso dei requisiti di cui all'articolo 2, comma 1, lettera o) </w:t>
      </w:r>
      <w:r w:rsidR="001C2ED7" w:rsidRPr="001C2ED7">
        <w:rPr>
          <w:rFonts w:ascii="Roma Neue" w:hAnsi="Roma Neue" w:cs="Arial"/>
          <w:sz w:val="20"/>
          <w:szCs w:val="20"/>
        </w:rPr>
        <w:t>del decreto legislativo n. 14 del 12 gennaio 2019</w:t>
      </w:r>
      <w:r w:rsidR="001C2ED7">
        <w:rPr>
          <w:rFonts w:ascii="Roma Neue" w:hAnsi="Roma Neue" w:cs="Arial"/>
          <w:sz w:val="20"/>
          <w:szCs w:val="20"/>
        </w:rPr>
        <w:t xml:space="preserve"> </w:t>
      </w:r>
      <w:r w:rsidR="00575F44" w:rsidRPr="00804608">
        <w:rPr>
          <w:rFonts w:ascii="Roma Neue" w:hAnsi="Roma Neue" w:cs="Arial"/>
          <w:sz w:val="20"/>
          <w:szCs w:val="20"/>
        </w:rPr>
        <w:t>che attesta la conformità al piano e la ragionevole capacità di adempimento del contratto.</w:t>
      </w:r>
    </w:p>
    <w:p w14:paraId="15D9D6C3" w14:textId="77777777" w:rsidR="00AF27B0" w:rsidRPr="00AF27B0" w:rsidRDefault="00AF27B0" w:rsidP="00AF27B0">
      <w:pPr>
        <w:pStyle w:val="Paragrafoelenco"/>
        <w:spacing w:after="0" w:line="240" w:lineRule="auto"/>
        <w:ind w:left="851"/>
        <w:contextualSpacing/>
        <w:jc w:val="both"/>
        <w:rPr>
          <w:rFonts w:ascii="Roma Neue" w:hAnsi="Roma Neue" w:cs="Arial"/>
          <w:sz w:val="20"/>
          <w:szCs w:val="20"/>
        </w:rPr>
      </w:pPr>
    </w:p>
    <w:p w14:paraId="16C0CDEC" w14:textId="77777777" w:rsidR="006D51FD" w:rsidRPr="00F86AA9" w:rsidRDefault="006D51FD" w:rsidP="009C26B9">
      <w:pPr>
        <w:pStyle w:val="Paragrafoelenco"/>
        <w:numPr>
          <w:ilvl w:val="0"/>
          <w:numId w:val="4"/>
        </w:numPr>
        <w:spacing w:after="70" w:line="360" w:lineRule="auto"/>
        <w:contextualSpacing/>
        <w:jc w:val="both"/>
        <w:rPr>
          <w:rFonts w:ascii="Roma Neue" w:hAnsi="Roma Neue" w:cs="Arial"/>
          <w:sz w:val="20"/>
          <w:szCs w:val="20"/>
        </w:rPr>
      </w:pPr>
      <w:r w:rsidRPr="00C30ADF">
        <w:rPr>
          <w:rFonts w:ascii="Roma Neue" w:hAnsi="Roma Neue" w:cs="Arial"/>
          <w:b/>
          <w:sz w:val="20"/>
          <w:szCs w:val="20"/>
        </w:rPr>
        <w:t>[</w:t>
      </w:r>
      <w:r w:rsidRPr="00D42C91">
        <w:rPr>
          <w:rFonts w:ascii="Roma Neue" w:hAnsi="Roma Neue" w:cs="Arial"/>
          <w:b/>
          <w:bCs/>
          <w:i/>
          <w:iCs/>
          <w:sz w:val="20"/>
          <w:szCs w:val="20"/>
        </w:rPr>
        <w:t>In caso di sottoposizione a sequestro o confisca ai sensi dell'articolo 240-bis del Codice penale o degli articoli 20 e 24 del decreto legislativo 6 settembre 2011, n. 159, e affidamento a custode o amministratore giudiziario o finanziario. La dichiarazione è resa per gli effetti dell’articolo 96, comma 13, del Codice</w:t>
      </w:r>
      <w:r w:rsidRPr="00F86AA9">
        <w:rPr>
          <w:rFonts w:ascii="Roma Neue" w:hAnsi="Roma Neue" w:cs="Arial"/>
          <w:sz w:val="20"/>
          <w:szCs w:val="20"/>
        </w:rPr>
        <w:t>]</w:t>
      </w:r>
    </w:p>
    <w:p w14:paraId="518C17AF" w14:textId="03348F4B" w:rsidR="00551F1B" w:rsidRDefault="006D51FD" w:rsidP="00904353">
      <w:pPr>
        <w:pStyle w:val="Paragrafoelenco"/>
        <w:numPr>
          <w:ilvl w:val="0"/>
          <w:numId w:val="20"/>
        </w:numPr>
        <w:spacing w:after="0" w:line="360" w:lineRule="auto"/>
        <w:ind w:left="851" w:hanging="284"/>
        <w:contextualSpacing/>
        <w:jc w:val="both"/>
        <w:rPr>
          <w:rFonts w:ascii="Roma Neue" w:hAnsi="Roma Neue" w:cs="Arial"/>
          <w:sz w:val="20"/>
          <w:szCs w:val="20"/>
        </w:rPr>
      </w:pPr>
      <w:r w:rsidRPr="00F86AA9">
        <w:rPr>
          <w:rFonts w:ascii="Roma Neue" w:hAnsi="Roma Neue" w:cs="Arial"/>
          <w:sz w:val="20"/>
          <w:szCs w:val="20"/>
        </w:rPr>
        <w:t xml:space="preserve">che è stato emesso il provvedimento </w:t>
      </w:r>
      <w:r w:rsidR="007C7BCD">
        <w:rPr>
          <w:rFonts w:ascii="Roma Neue" w:hAnsi="Roma Neue" w:cs="Arial"/>
          <w:sz w:val="20"/>
          <w:szCs w:val="20"/>
        </w:rPr>
        <w:t>_____</w:t>
      </w:r>
      <w:r w:rsidRPr="00F86AA9">
        <w:rPr>
          <w:rFonts w:ascii="Roma Neue" w:hAnsi="Roma Neue" w:cs="Arial"/>
          <w:sz w:val="20"/>
          <w:szCs w:val="20"/>
        </w:rPr>
        <w:t xml:space="preserve"> (</w:t>
      </w:r>
      <w:r w:rsidRPr="00575F44">
        <w:rPr>
          <w:rFonts w:ascii="Roma Neue" w:hAnsi="Roma Neue" w:cs="Arial"/>
          <w:i/>
          <w:iCs/>
          <w:sz w:val="20"/>
          <w:szCs w:val="20"/>
        </w:rPr>
        <w:t xml:space="preserve">indicare il tipo di provvedimento </w:t>
      </w:r>
      <w:r w:rsidR="001C2ED7">
        <w:rPr>
          <w:rFonts w:ascii="Roma Neue" w:hAnsi="Roma Neue" w:cs="Arial"/>
          <w:i/>
          <w:iCs/>
          <w:sz w:val="20"/>
          <w:szCs w:val="20"/>
        </w:rPr>
        <w:t>____</w:t>
      </w:r>
      <w:r w:rsidRPr="00575F44">
        <w:rPr>
          <w:rFonts w:ascii="Roma Neue" w:hAnsi="Roma Neue" w:cs="Arial"/>
          <w:i/>
          <w:iCs/>
          <w:sz w:val="20"/>
          <w:szCs w:val="20"/>
        </w:rPr>
        <w:t xml:space="preserve"> Sottoposizione a sequestro o confisca ai sensi dell'articolo 240-bis del </w:t>
      </w:r>
      <w:r w:rsidR="004640E8" w:rsidRPr="00575F44">
        <w:rPr>
          <w:rFonts w:ascii="Roma Neue" w:hAnsi="Roma Neue" w:cs="Arial"/>
          <w:i/>
          <w:iCs/>
          <w:sz w:val="20"/>
          <w:szCs w:val="20"/>
        </w:rPr>
        <w:t>Codice penale</w:t>
      </w:r>
      <w:r w:rsidRPr="00575F44">
        <w:rPr>
          <w:rFonts w:ascii="Roma Neue" w:hAnsi="Roma Neue" w:cs="Arial"/>
          <w:i/>
          <w:iCs/>
          <w:sz w:val="20"/>
          <w:szCs w:val="20"/>
        </w:rPr>
        <w:t xml:space="preserve"> o degli articoli 20 e 24 del </w:t>
      </w:r>
      <w:r w:rsidRPr="00575F44">
        <w:rPr>
          <w:rFonts w:ascii="Roma Neue" w:hAnsi="Roma Neue" w:cs="Arial"/>
          <w:i/>
          <w:iCs/>
          <w:sz w:val="20"/>
          <w:szCs w:val="20"/>
        </w:rPr>
        <w:lastRenderedPageBreak/>
        <w:t>decreto legislativo 6 settembre 2011, n. 159, e affidamento a custode o amministratore giudiziario o finanziario)</w:t>
      </w:r>
      <w:r w:rsidRPr="00F86AA9">
        <w:rPr>
          <w:rFonts w:ascii="Roma Neue" w:hAnsi="Roma Neue" w:cs="Arial"/>
          <w:sz w:val="20"/>
          <w:szCs w:val="20"/>
        </w:rPr>
        <w:t xml:space="preserve"> in data </w:t>
      </w:r>
      <w:r w:rsidR="007C7BCD">
        <w:rPr>
          <w:rFonts w:ascii="Roma Neue" w:hAnsi="Roma Neue" w:cs="Arial"/>
          <w:sz w:val="20"/>
          <w:szCs w:val="20"/>
        </w:rPr>
        <w:t>_____</w:t>
      </w:r>
      <w:r w:rsidRPr="00F86AA9">
        <w:rPr>
          <w:rFonts w:ascii="Roma Neue" w:hAnsi="Roma Neue" w:cs="Arial"/>
          <w:sz w:val="20"/>
          <w:szCs w:val="20"/>
        </w:rPr>
        <w:t xml:space="preserve"> da parte </w:t>
      </w:r>
      <w:r w:rsidR="002F3A4B" w:rsidRPr="00F86AA9">
        <w:rPr>
          <w:rFonts w:ascii="Roma Neue" w:hAnsi="Roma Neue" w:cs="Arial"/>
          <w:sz w:val="20"/>
          <w:szCs w:val="20"/>
        </w:rPr>
        <w:t>di _</w:t>
      </w:r>
      <w:r w:rsidR="007C7BCD">
        <w:rPr>
          <w:rFonts w:ascii="Roma Neue" w:hAnsi="Roma Neue" w:cs="Arial"/>
          <w:sz w:val="20"/>
          <w:szCs w:val="20"/>
        </w:rPr>
        <w:t>____</w:t>
      </w:r>
    </w:p>
    <w:p w14:paraId="2552302C" w14:textId="77777777" w:rsidR="008027E8" w:rsidRPr="00904353" w:rsidRDefault="008027E8" w:rsidP="008027E8">
      <w:pPr>
        <w:pStyle w:val="Paragrafoelenco"/>
        <w:spacing w:after="0" w:line="360" w:lineRule="auto"/>
        <w:ind w:left="851"/>
        <w:contextualSpacing/>
        <w:jc w:val="both"/>
        <w:rPr>
          <w:rFonts w:ascii="Roma Neue" w:hAnsi="Roma Neue" w:cs="Arial"/>
          <w:sz w:val="20"/>
          <w:szCs w:val="20"/>
        </w:rPr>
      </w:pPr>
    </w:p>
    <w:p w14:paraId="40619498" w14:textId="5B1E9EDB" w:rsidR="0054063D" w:rsidRPr="0054063D" w:rsidRDefault="0054063D" w:rsidP="0054063D">
      <w:pPr>
        <w:pStyle w:val="Paragrafoelenco"/>
        <w:numPr>
          <w:ilvl w:val="0"/>
          <w:numId w:val="4"/>
        </w:numPr>
        <w:spacing w:after="70" w:line="360" w:lineRule="auto"/>
        <w:contextualSpacing/>
        <w:jc w:val="both"/>
        <w:rPr>
          <w:rFonts w:ascii="Roma Neue" w:hAnsi="Roma Neue" w:cs="Arial"/>
          <w:sz w:val="20"/>
          <w:szCs w:val="20"/>
        </w:rPr>
      </w:pPr>
      <w:r w:rsidRPr="0054063D">
        <w:rPr>
          <w:rFonts w:ascii="Roma Neue" w:hAnsi="Roma Neue" w:cs="Arial"/>
          <w:sz w:val="20"/>
          <w:szCs w:val="20"/>
        </w:rPr>
        <w:t xml:space="preserve">di essere a conoscenza che </w:t>
      </w:r>
      <w:r>
        <w:rPr>
          <w:rFonts w:ascii="Roma Neue" w:hAnsi="Roma Neue" w:cs="Arial"/>
          <w:sz w:val="20"/>
          <w:szCs w:val="20"/>
        </w:rPr>
        <w:t>Sport e Salute</w:t>
      </w:r>
      <w:r w:rsidRPr="0054063D">
        <w:rPr>
          <w:rFonts w:ascii="Roma Neue" w:hAnsi="Roma Neue" w:cs="Arial"/>
          <w:sz w:val="20"/>
          <w:szCs w:val="20"/>
        </w:rPr>
        <w:t>. si riserva il diritto di effettuare verifiche, anche a</w:t>
      </w:r>
      <w:r>
        <w:rPr>
          <w:rFonts w:ascii="Roma Neue" w:hAnsi="Roma Neue" w:cs="Arial"/>
          <w:sz w:val="20"/>
          <w:szCs w:val="20"/>
        </w:rPr>
        <w:t xml:space="preserve"> </w:t>
      </w:r>
      <w:r w:rsidRPr="0054063D">
        <w:rPr>
          <w:rFonts w:ascii="Roma Neue" w:hAnsi="Roma Neue" w:cs="Arial"/>
          <w:sz w:val="20"/>
          <w:szCs w:val="20"/>
        </w:rPr>
        <w:t>campione, in ordine alla veridicità delle dichiarazioni</w:t>
      </w:r>
    </w:p>
    <w:p w14:paraId="01BCB41F" w14:textId="77777777" w:rsidR="00904353" w:rsidRPr="00551F1B" w:rsidRDefault="00904353" w:rsidP="00904353">
      <w:pPr>
        <w:pStyle w:val="Paragrafoelenco"/>
        <w:spacing w:after="70" w:line="360" w:lineRule="auto"/>
        <w:ind w:left="720"/>
        <w:contextualSpacing/>
        <w:jc w:val="both"/>
        <w:rPr>
          <w:rFonts w:ascii="Roma Neue" w:hAnsi="Roma Neue" w:cs="Arial"/>
          <w:sz w:val="20"/>
          <w:szCs w:val="20"/>
        </w:rPr>
      </w:pP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8"/>
      </w:tblGrid>
      <w:tr w:rsidR="001B4CFF" w:rsidRPr="00FD4CEB" w14:paraId="63F3B4BC" w14:textId="77777777" w:rsidTr="001315ED">
        <w:trPr>
          <w:trHeight w:val="728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6E541310" w14:textId="77777777" w:rsidR="00AF27B0" w:rsidRDefault="001B4CFF" w:rsidP="00C026FA">
            <w:pPr>
              <w:spacing w:after="70" w:line="360" w:lineRule="auto"/>
              <w:contextualSpacing/>
              <w:jc w:val="both"/>
              <w:rPr>
                <w:b/>
                <w:bCs/>
              </w:rPr>
            </w:pPr>
            <w:r w:rsidRPr="00BC1035">
              <w:rPr>
                <w:rFonts w:ascii="Roma Neue" w:hAnsi="Roma Neue" w:cs="Arial"/>
                <w:b/>
                <w:bCs/>
                <w:sz w:val="20"/>
                <w:szCs w:val="20"/>
              </w:rPr>
              <w:t>Gli operatori economici sono tenuti a compilare integralmente il DGUE in ogni sua parte, inserendo nella Parte II – Sezione B tutti i dati identificativi (nome, cognome, data e luogo di nascita, codice fiscale, residenza, ecc.) di tutti i soggetti di cui all’art. 94, commi 3 e 4, del D.lgs. 36/2023</w:t>
            </w:r>
            <w:r>
              <w:rPr>
                <w:rFonts w:ascii="Roma Neue" w:hAnsi="Roma Neue" w:cs="Arial"/>
                <w:b/>
                <w:bCs/>
                <w:sz w:val="20"/>
                <w:szCs w:val="20"/>
              </w:rPr>
              <w:t>, secondo quanto previsto nella lettera di invito</w:t>
            </w:r>
            <w:r w:rsidRPr="00BC1035">
              <w:rPr>
                <w:rFonts w:ascii="Roma Neue" w:hAnsi="Roma Neue" w:cs="Arial"/>
                <w:b/>
                <w:bCs/>
                <w:sz w:val="20"/>
                <w:szCs w:val="20"/>
              </w:rPr>
              <w:t>.</w:t>
            </w:r>
            <w:r w:rsidRPr="00BC1035">
              <w:rPr>
                <w:b/>
                <w:bCs/>
              </w:rPr>
              <w:t xml:space="preserve"> </w:t>
            </w:r>
          </w:p>
          <w:p w14:paraId="30A47F61" w14:textId="3394CB9D" w:rsidR="001B4CFF" w:rsidRDefault="001B4CFF" w:rsidP="00C026FA">
            <w:pPr>
              <w:spacing w:after="70" w:line="360" w:lineRule="auto"/>
              <w:contextualSpacing/>
              <w:jc w:val="both"/>
              <w:rPr>
                <w:b/>
                <w:bCs/>
              </w:rPr>
            </w:pPr>
            <w:r w:rsidRPr="00BC1035">
              <w:rPr>
                <w:rFonts w:ascii="Roma Neue" w:hAnsi="Roma Neue" w:cs="Arial"/>
                <w:b/>
                <w:bCs/>
                <w:sz w:val="20"/>
                <w:szCs w:val="20"/>
              </w:rPr>
              <w:t>Si precisa che, in caso di soci persone giuridiche, sono indicati anche i relativi amministratori, ai sensi della normativa vigente.</w:t>
            </w:r>
            <w:r w:rsidRPr="00BC1035">
              <w:rPr>
                <w:b/>
                <w:bCs/>
              </w:rPr>
              <w:t xml:space="preserve"> </w:t>
            </w:r>
          </w:p>
          <w:p w14:paraId="31B766E9" w14:textId="7C75B458" w:rsidR="001B4CFF" w:rsidRPr="00BC1035" w:rsidRDefault="001B4CFF" w:rsidP="00C026FA">
            <w:pPr>
              <w:spacing w:after="70" w:line="360" w:lineRule="auto"/>
              <w:contextualSpacing/>
              <w:jc w:val="both"/>
              <w:rPr>
                <w:rFonts w:ascii="Roma Neue" w:hAnsi="Roma Neue" w:cs="Arial"/>
                <w:b/>
                <w:bCs/>
                <w:sz w:val="20"/>
                <w:szCs w:val="20"/>
              </w:rPr>
            </w:pPr>
            <w:r w:rsidRPr="00BC1035">
              <w:rPr>
                <w:rFonts w:ascii="Roma Neue" w:hAnsi="Roma Neue" w:cs="Arial"/>
                <w:b/>
                <w:bCs/>
                <w:sz w:val="20"/>
                <w:szCs w:val="20"/>
              </w:rPr>
              <w:t xml:space="preserve">Qualora tali informazioni siano contenute in apposito elenco allegato al DGUE, </w:t>
            </w:r>
            <w:r w:rsidR="00AF27B0">
              <w:rPr>
                <w:rFonts w:ascii="Roma Neue" w:hAnsi="Roma Neue" w:cs="Arial"/>
                <w:b/>
                <w:bCs/>
                <w:sz w:val="20"/>
                <w:szCs w:val="20"/>
              </w:rPr>
              <w:t>è consentito</w:t>
            </w:r>
            <w:r w:rsidRPr="00BC1035">
              <w:rPr>
                <w:rFonts w:ascii="Roma Neue" w:hAnsi="Roma Neue" w:cs="Arial"/>
                <w:b/>
                <w:bCs/>
                <w:sz w:val="20"/>
                <w:szCs w:val="20"/>
              </w:rPr>
              <w:t xml:space="preserve"> rinvia</w:t>
            </w:r>
            <w:r w:rsidR="00AF27B0">
              <w:rPr>
                <w:rFonts w:ascii="Roma Neue" w:hAnsi="Roma Neue" w:cs="Arial"/>
                <w:b/>
                <w:bCs/>
                <w:sz w:val="20"/>
                <w:szCs w:val="20"/>
              </w:rPr>
              <w:t>re</w:t>
            </w:r>
            <w:r w:rsidRPr="00BC1035">
              <w:rPr>
                <w:rFonts w:ascii="Roma Neue" w:hAnsi="Roma Neue" w:cs="Arial"/>
                <w:b/>
                <w:bCs/>
                <w:sz w:val="20"/>
                <w:szCs w:val="20"/>
              </w:rPr>
              <w:t xml:space="preserve"> integralmente a detto elenco, che deve risultare coerente e aggiornato.</w:t>
            </w:r>
          </w:p>
        </w:tc>
      </w:tr>
    </w:tbl>
    <w:p w14:paraId="1444EF8D" w14:textId="77777777" w:rsidR="001B4CFF" w:rsidRDefault="001B4CFF" w:rsidP="00174743">
      <w:pPr>
        <w:autoSpaceDE w:val="0"/>
        <w:autoSpaceDN w:val="0"/>
        <w:adjustRightInd w:val="0"/>
        <w:spacing w:after="0" w:line="240" w:lineRule="auto"/>
        <w:rPr>
          <w:rFonts w:ascii="CIDFont+F4" w:eastAsiaTheme="minorHAnsi" w:hAnsi="CIDFont+F4" w:cs="CIDFont+F4"/>
        </w:rPr>
      </w:pPr>
    </w:p>
    <w:p w14:paraId="5FDC3E1A" w14:textId="77777777" w:rsidR="00AF27B0" w:rsidRDefault="00AF27B0" w:rsidP="00174743">
      <w:pPr>
        <w:autoSpaceDE w:val="0"/>
        <w:autoSpaceDN w:val="0"/>
        <w:adjustRightInd w:val="0"/>
        <w:spacing w:after="0" w:line="240" w:lineRule="auto"/>
        <w:rPr>
          <w:rFonts w:ascii="CIDFont+F4" w:eastAsiaTheme="minorHAnsi" w:hAnsi="CIDFont+F4" w:cs="CIDFont+F4"/>
        </w:rPr>
      </w:pPr>
    </w:p>
    <w:p w14:paraId="30A12371" w14:textId="77777777" w:rsidR="0001610A" w:rsidRPr="00FD4CEB" w:rsidRDefault="0001610A" w:rsidP="00827D16">
      <w:pPr>
        <w:spacing w:before="120" w:after="120" w:line="280" w:lineRule="exact"/>
        <w:ind w:right="11"/>
        <w:jc w:val="both"/>
        <w:rPr>
          <w:rFonts w:ascii="Roma Neue" w:hAnsi="Roma Neue" w:cs="Arial"/>
          <w:sz w:val="20"/>
          <w:szCs w:val="20"/>
        </w:rPr>
      </w:pPr>
      <w:r w:rsidRPr="00FD4CEB">
        <w:rPr>
          <w:rFonts w:ascii="Roma Neue" w:hAnsi="Roma Neue" w:cs="Arial"/>
          <w:sz w:val="20"/>
          <w:szCs w:val="20"/>
        </w:rPr>
        <w:t>L’operatore economico,</w:t>
      </w:r>
    </w:p>
    <w:tbl>
      <w:tblPr>
        <w:tblW w:w="366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3"/>
        <w:gridCol w:w="5022"/>
      </w:tblGrid>
      <w:tr w:rsidR="0001610A" w:rsidRPr="00FD4CEB" w14:paraId="4EAC7BCA" w14:textId="77777777" w:rsidTr="001B4CFF">
        <w:trPr>
          <w:trHeight w:val="411"/>
        </w:trPr>
        <w:tc>
          <w:tcPr>
            <w:tcW w:w="1441" w:type="pct"/>
            <w:vAlign w:val="center"/>
          </w:tcPr>
          <w:p w14:paraId="30D9770D" w14:textId="77777777" w:rsidR="0001610A" w:rsidRPr="00FD4CEB" w:rsidRDefault="0001610A" w:rsidP="00D616C5">
            <w:pPr>
              <w:spacing w:before="120" w:after="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t>Luogo</w:t>
            </w:r>
          </w:p>
        </w:tc>
        <w:tc>
          <w:tcPr>
            <w:tcW w:w="3559" w:type="pct"/>
            <w:vAlign w:val="center"/>
          </w:tcPr>
          <w:p w14:paraId="21B8EEC3" w14:textId="77777777" w:rsidR="0001610A" w:rsidRPr="00FD4CEB" w:rsidRDefault="0001610A" w:rsidP="00D616C5">
            <w:pPr>
              <w:spacing w:before="120" w:after="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t>Data</w:t>
            </w:r>
          </w:p>
        </w:tc>
      </w:tr>
      <w:tr w:rsidR="0001610A" w:rsidRPr="00FD4CEB" w14:paraId="4277F41F" w14:textId="77777777" w:rsidTr="001B4CFF">
        <w:trPr>
          <w:trHeight w:val="451"/>
        </w:trPr>
        <w:tc>
          <w:tcPr>
            <w:tcW w:w="1441" w:type="pct"/>
            <w:vAlign w:val="center"/>
          </w:tcPr>
          <w:p w14:paraId="4A15E320" w14:textId="77777777" w:rsidR="0001610A" w:rsidRPr="00FD4CEB" w:rsidRDefault="0001610A" w:rsidP="00D616C5">
            <w:pPr>
              <w:spacing w:before="120" w:after="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559" w:type="pct"/>
            <w:vAlign w:val="center"/>
          </w:tcPr>
          <w:p w14:paraId="44B72E4C" w14:textId="77777777" w:rsidR="0001610A" w:rsidRPr="00FD4CEB" w:rsidRDefault="0001610A" w:rsidP="00D616C5">
            <w:pPr>
              <w:spacing w:before="120" w:after="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01610A" w:rsidRPr="00FD4CEB" w14:paraId="5705522F" w14:textId="77777777" w:rsidTr="001B4CFF">
        <w:trPr>
          <w:trHeight w:val="823"/>
        </w:trPr>
        <w:tc>
          <w:tcPr>
            <w:tcW w:w="5000" w:type="pct"/>
            <w:gridSpan w:val="2"/>
            <w:vAlign w:val="center"/>
          </w:tcPr>
          <w:p w14:paraId="0EDD334A" w14:textId="77777777" w:rsidR="0001610A" w:rsidRPr="00FD4CEB" w:rsidRDefault="0001610A" w:rsidP="00D616C5">
            <w:pPr>
              <w:spacing w:before="120" w:after="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t>Sottoscritto digitalmente da:</w:t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4952E89A" w14:textId="77777777" w:rsidR="009B0902" w:rsidRPr="001D0C3B" w:rsidRDefault="009B0902" w:rsidP="001B4CFF">
      <w:pPr>
        <w:pStyle w:val="Paragrafoelenco"/>
        <w:spacing w:line="360" w:lineRule="auto"/>
        <w:ind w:left="720"/>
        <w:contextualSpacing/>
        <w:rPr>
          <w:rFonts w:ascii="Roma Neue" w:hAnsi="Roma Neue" w:cstheme="minorHAnsi"/>
          <w:sz w:val="20"/>
          <w:szCs w:val="20"/>
        </w:rPr>
      </w:pPr>
    </w:p>
    <w:sectPr w:rsidR="009B0902" w:rsidRPr="001D0C3B" w:rsidSect="00C87F67">
      <w:footerReference w:type="default" r:id="rId9"/>
      <w:pgSz w:w="11906" w:h="16838"/>
      <w:pgMar w:top="568" w:right="1134" w:bottom="426" w:left="1134" w:header="708" w:footer="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FD28D" w14:textId="77777777" w:rsidR="00E052EC" w:rsidRDefault="00E052EC" w:rsidP="00A6104B">
      <w:pPr>
        <w:spacing w:after="0" w:line="240" w:lineRule="auto"/>
      </w:pPr>
      <w:r>
        <w:separator/>
      </w:r>
    </w:p>
  </w:endnote>
  <w:endnote w:type="continuationSeparator" w:id="0">
    <w:p w14:paraId="2880921D" w14:textId="77777777" w:rsidR="00E052EC" w:rsidRDefault="00E052EC" w:rsidP="00A6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Roma Neue">
    <w:altName w:val="Calibri"/>
    <w:panose1 w:val="00000000000000000000"/>
    <w:charset w:val="00"/>
    <w:family w:val="modern"/>
    <w:notTrueType/>
    <w:pitch w:val="variable"/>
    <w:sig w:usb0="A00000FF" w:usb1="4001207B" w:usb2="0000001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53133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23F9B47" w14:textId="77777777" w:rsidR="0035214A" w:rsidRPr="00F900A4" w:rsidRDefault="0035214A" w:rsidP="00AD5105">
        <w:pPr>
          <w:pStyle w:val="Pidipagina"/>
          <w:spacing w:before="240"/>
          <w:rPr>
            <w:rFonts w:ascii="Arial" w:hAnsi="Arial" w:cs="Arial"/>
            <w:sz w:val="22"/>
            <w:szCs w:val="22"/>
          </w:rPr>
        </w:pPr>
        <w:r w:rsidRPr="00F900A4">
          <w:rPr>
            <w:rFonts w:ascii="Arial" w:hAnsi="Arial" w:cs="Arial"/>
            <w:sz w:val="22"/>
            <w:szCs w:val="22"/>
          </w:rPr>
          <w:tab/>
        </w:r>
        <w:r w:rsidRPr="00F900A4">
          <w:rPr>
            <w:rFonts w:ascii="Arial" w:hAnsi="Arial" w:cs="Arial"/>
            <w:sz w:val="22"/>
            <w:szCs w:val="22"/>
          </w:rPr>
          <w:tab/>
        </w:r>
        <w:sdt>
          <w:sdtPr>
            <w:rPr>
              <w:rFonts w:ascii="Arial" w:hAnsi="Arial" w:cs="Arial"/>
            </w:rPr>
            <w:id w:val="860082579"/>
            <w:docPartObj>
              <w:docPartGallery w:val="Page Numbers (Top of Page)"/>
              <w:docPartUnique/>
            </w:docPartObj>
          </w:sdtPr>
          <w:sdtContent>
            <w:r w:rsidRPr="002D550C">
              <w:rPr>
                <w:rFonts w:ascii="Arial" w:hAnsi="Arial" w:cs="Arial"/>
              </w:rPr>
              <w:t xml:space="preserve">Pag. </w:t>
            </w:r>
            <w:r w:rsidRPr="002D550C">
              <w:rPr>
                <w:rFonts w:ascii="Arial" w:hAnsi="Arial" w:cs="Arial"/>
                <w:b/>
                <w:bCs/>
              </w:rPr>
              <w:fldChar w:fldCharType="begin"/>
            </w:r>
            <w:r w:rsidRPr="002D550C">
              <w:rPr>
                <w:rFonts w:ascii="Arial" w:hAnsi="Arial" w:cs="Arial"/>
                <w:b/>
                <w:bCs/>
              </w:rPr>
              <w:instrText>PAGE</w:instrText>
            </w:r>
            <w:r w:rsidRPr="002D550C">
              <w:rPr>
                <w:rFonts w:ascii="Arial" w:hAnsi="Arial" w:cs="Arial"/>
                <w:b/>
                <w:bCs/>
              </w:rPr>
              <w:fldChar w:fldCharType="separate"/>
            </w:r>
            <w:r w:rsidR="008353E2">
              <w:rPr>
                <w:rFonts w:ascii="Arial" w:hAnsi="Arial" w:cs="Arial"/>
                <w:b/>
                <w:bCs/>
                <w:noProof/>
              </w:rPr>
              <w:t>1</w:t>
            </w:r>
            <w:r w:rsidRPr="002D550C">
              <w:rPr>
                <w:rFonts w:ascii="Arial" w:hAnsi="Arial" w:cs="Arial"/>
                <w:b/>
                <w:bCs/>
              </w:rPr>
              <w:fldChar w:fldCharType="end"/>
            </w:r>
            <w:r w:rsidRPr="002D550C">
              <w:rPr>
                <w:rFonts w:ascii="Arial" w:hAnsi="Arial" w:cs="Arial"/>
              </w:rPr>
              <w:t xml:space="preserve"> di </w:t>
            </w:r>
            <w:r w:rsidRPr="002D550C">
              <w:rPr>
                <w:rFonts w:ascii="Arial" w:hAnsi="Arial" w:cs="Arial"/>
                <w:b/>
                <w:bCs/>
              </w:rPr>
              <w:fldChar w:fldCharType="begin"/>
            </w:r>
            <w:r w:rsidRPr="002D550C">
              <w:rPr>
                <w:rFonts w:ascii="Arial" w:hAnsi="Arial" w:cs="Arial"/>
                <w:b/>
                <w:bCs/>
              </w:rPr>
              <w:instrText>NUMPAGES</w:instrText>
            </w:r>
            <w:r w:rsidRPr="002D550C">
              <w:rPr>
                <w:rFonts w:ascii="Arial" w:hAnsi="Arial" w:cs="Arial"/>
                <w:b/>
                <w:bCs/>
              </w:rPr>
              <w:fldChar w:fldCharType="separate"/>
            </w:r>
            <w:r w:rsidR="008353E2">
              <w:rPr>
                <w:rFonts w:ascii="Arial" w:hAnsi="Arial" w:cs="Arial"/>
                <w:b/>
                <w:bCs/>
                <w:noProof/>
              </w:rPr>
              <w:t>23</w:t>
            </w:r>
            <w:r w:rsidRPr="002D550C">
              <w:rPr>
                <w:rFonts w:ascii="Arial" w:hAnsi="Arial" w:cs="Arial"/>
                <w:b/>
                <w:bCs/>
              </w:rPr>
              <w:fldChar w:fldCharType="end"/>
            </w:r>
          </w:sdtContent>
        </w:sdt>
      </w:p>
    </w:sdtContent>
  </w:sdt>
  <w:p w14:paraId="6D34CDC1" w14:textId="77777777" w:rsidR="0035214A" w:rsidRPr="0074638C" w:rsidRDefault="0035214A" w:rsidP="00A1504F">
    <w:pPr>
      <w:pStyle w:val="Pidipagina"/>
      <w:tabs>
        <w:tab w:val="clear" w:pos="4819"/>
        <w:tab w:val="clear" w:pos="9638"/>
        <w:tab w:val="left" w:pos="3549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BA6A0" w14:textId="77777777" w:rsidR="00E052EC" w:rsidRDefault="00E052EC" w:rsidP="00A6104B">
      <w:pPr>
        <w:spacing w:after="0" w:line="240" w:lineRule="auto"/>
      </w:pPr>
      <w:r>
        <w:separator/>
      </w:r>
    </w:p>
  </w:footnote>
  <w:footnote w:type="continuationSeparator" w:id="0">
    <w:p w14:paraId="69CEAA42" w14:textId="77777777" w:rsidR="00E052EC" w:rsidRDefault="00E052EC" w:rsidP="00A6104B">
      <w:pPr>
        <w:spacing w:after="0" w:line="240" w:lineRule="auto"/>
      </w:pPr>
      <w:r>
        <w:continuationSeparator/>
      </w:r>
    </w:p>
  </w:footnote>
  <w:footnote w:id="1">
    <w:p w14:paraId="5A3B4FB0" w14:textId="5632A160" w:rsidR="00747E48" w:rsidRPr="00747E48" w:rsidRDefault="00747E48" w:rsidP="00747E48">
      <w:pPr>
        <w:pStyle w:val="Testonotaapidipagina"/>
        <w:ind w:left="142" w:hanging="142"/>
        <w:jc w:val="both"/>
        <w:rPr>
          <w:rFonts w:ascii="Roma Neue" w:hAnsi="Roma Neue"/>
          <w:sz w:val="12"/>
          <w:szCs w:val="12"/>
        </w:rPr>
      </w:pPr>
      <w:r w:rsidRPr="00747E48">
        <w:rPr>
          <w:rStyle w:val="Rimandonotaapidipagina"/>
          <w:rFonts w:ascii="Roma Neue" w:hAnsi="Roma Neue"/>
          <w:b/>
          <w:bCs/>
          <w:i/>
          <w:iCs/>
          <w:sz w:val="12"/>
          <w:szCs w:val="12"/>
        </w:rPr>
        <w:footnoteRef/>
      </w:r>
      <w:r w:rsidRPr="00747E48">
        <w:rPr>
          <w:sz w:val="12"/>
          <w:szCs w:val="12"/>
        </w:rPr>
        <w:t xml:space="preserve"> </w:t>
      </w:r>
      <w:r w:rsidRPr="00747E48">
        <w:rPr>
          <w:rFonts w:ascii="Roma Neue" w:eastAsia="Calibri" w:hAnsi="Roma Neue" w:cs="Arial"/>
          <w:sz w:val="12"/>
          <w:szCs w:val="12"/>
        </w:rPr>
        <w:t xml:space="preserve">Nel settore EDILIZIA, </w:t>
      </w:r>
      <w:r w:rsidRPr="00747E48">
        <w:rPr>
          <w:rFonts w:ascii="Roma Neue" w:eastAsia="Calibri" w:hAnsi="Roma Neue" w:cs="Arial"/>
          <w:bCs/>
          <w:iCs/>
          <w:sz w:val="12"/>
          <w:szCs w:val="12"/>
        </w:rPr>
        <w:t xml:space="preserve">ai sensi dell’art. 3, comma 2, dell’Allegato I.01 al D.lgs. 36/2023, si presumono equivalenti - nei limiti di cui al comma 1-, i CCNL classificati con codice unico alfanumerico </w:t>
      </w:r>
      <w:r w:rsidRPr="00747E48">
        <w:rPr>
          <w:rFonts w:ascii="Roma Neue" w:eastAsia="Calibri" w:hAnsi="Roma Neue" w:cs="Arial"/>
          <w:sz w:val="12"/>
          <w:szCs w:val="12"/>
        </w:rPr>
        <w:t>CNEL/INPES F012, F015, F018, ovvero:</w:t>
      </w:r>
    </w:p>
    <w:p w14:paraId="306D09C6" w14:textId="77777777" w:rsidR="00747E48" w:rsidRPr="00747E48" w:rsidRDefault="00747E48" w:rsidP="00747E48">
      <w:pPr>
        <w:pStyle w:val="Testonotaapidipagina"/>
        <w:ind w:left="142"/>
        <w:jc w:val="both"/>
        <w:rPr>
          <w:rFonts w:ascii="Roma Neue" w:eastAsia="Calibri" w:hAnsi="Roma Neue" w:cs="Arial"/>
          <w:sz w:val="12"/>
          <w:szCs w:val="12"/>
        </w:rPr>
      </w:pPr>
      <w:r w:rsidRPr="00747E48">
        <w:rPr>
          <w:rFonts w:ascii="Roma Neue" w:eastAsia="Calibri" w:hAnsi="Roma Neue" w:cs="Arial"/>
          <w:sz w:val="12"/>
          <w:szCs w:val="12"/>
        </w:rPr>
        <w:t>F012 - AZIENDE EDILI: Industrie e Cooperative - CCNL per i lavoratori dipendenti delle imprese edili ed affini e delle Cooperative;</w:t>
      </w:r>
    </w:p>
    <w:p w14:paraId="621CCDEA" w14:textId="77777777" w:rsidR="00747E48" w:rsidRPr="00747E48" w:rsidRDefault="00747E48" w:rsidP="00747E48">
      <w:pPr>
        <w:pStyle w:val="Testonotaapidipagina"/>
        <w:ind w:left="142"/>
        <w:jc w:val="both"/>
        <w:rPr>
          <w:rFonts w:ascii="Roma Neue" w:eastAsia="Calibri" w:hAnsi="Roma Neue" w:cs="Arial"/>
          <w:sz w:val="12"/>
          <w:szCs w:val="12"/>
        </w:rPr>
      </w:pPr>
      <w:r w:rsidRPr="00747E48">
        <w:rPr>
          <w:rFonts w:ascii="Roma Neue" w:eastAsia="Calibri" w:hAnsi="Roma Neue" w:cs="Arial"/>
          <w:sz w:val="12"/>
          <w:szCs w:val="12"/>
        </w:rPr>
        <w:t>F015 - AZIENDE EDILI: Artigiane - CCNL per i lavoratori dipendenti delle imprese artigiane e delle piccole e medie imprese industriali dell'edilizia e affini,</w:t>
      </w:r>
    </w:p>
    <w:p w14:paraId="061473CF" w14:textId="77777777" w:rsidR="00747E48" w:rsidRPr="00747E48" w:rsidRDefault="00747E48" w:rsidP="00747E48">
      <w:pPr>
        <w:pStyle w:val="Testonotaapidipagina"/>
        <w:ind w:left="142"/>
        <w:jc w:val="both"/>
        <w:rPr>
          <w:rFonts w:ascii="Roma Neue" w:eastAsia="Calibri" w:hAnsi="Roma Neue" w:cs="Arial"/>
          <w:sz w:val="12"/>
          <w:szCs w:val="12"/>
        </w:rPr>
      </w:pPr>
      <w:r w:rsidRPr="00747E48">
        <w:rPr>
          <w:rFonts w:ascii="Roma Neue" w:eastAsia="Calibri" w:hAnsi="Roma Neue" w:cs="Arial"/>
          <w:sz w:val="12"/>
          <w:szCs w:val="12"/>
        </w:rPr>
        <w:t>F018 - AZIENDE EDILI: PMI - CCNL per gli addetti delle piccole e medie industrie edili ed affini.</w:t>
      </w:r>
    </w:p>
    <w:p w14:paraId="59AB91F5" w14:textId="6F65D4C3" w:rsidR="00747E48" w:rsidRPr="00747E48" w:rsidRDefault="00747E48" w:rsidP="00747E48">
      <w:pPr>
        <w:pStyle w:val="Testonotaapidipagina"/>
        <w:ind w:left="142"/>
        <w:jc w:val="both"/>
        <w:rPr>
          <w:rFonts w:ascii="Roma Neue" w:eastAsiaTheme="minorHAnsi" w:hAnsi="Roma Neue" w:cs="Arial"/>
          <w:color w:val="004E9A"/>
          <w:sz w:val="12"/>
          <w:szCs w:val="12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ahoma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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  <w:b/>
        <w:bCs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  <w:kern w:val="2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  <w:kern w:val="2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  <w:kern w:val="2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2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/>
        <w:bCs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E52473"/>
    <w:multiLevelType w:val="hybridMultilevel"/>
    <w:tmpl w:val="F982B5CA"/>
    <w:lvl w:ilvl="0" w:tplc="CF903EFE">
      <w:start w:val="1"/>
      <w:numFmt w:val="bullet"/>
      <w:lvlText w:val=""/>
      <w:lvlJc w:val="left"/>
      <w:pPr>
        <w:ind w:left="1145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063E3170"/>
    <w:multiLevelType w:val="singleLevel"/>
    <w:tmpl w:val="EE3E650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  <w:szCs w:val="36"/>
      </w:rPr>
    </w:lvl>
  </w:abstractNum>
  <w:abstractNum w:abstractNumId="6" w15:restartNumberingAfterBreak="0">
    <w:nsid w:val="07F025BC"/>
    <w:multiLevelType w:val="hybridMultilevel"/>
    <w:tmpl w:val="BC72D560"/>
    <w:lvl w:ilvl="0" w:tplc="CF903EF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BB4918"/>
    <w:multiLevelType w:val="hybridMultilevel"/>
    <w:tmpl w:val="8ED4E34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FFFFFFFF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C0C5008"/>
    <w:multiLevelType w:val="hybridMultilevel"/>
    <w:tmpl w:val="4D90F546"/>
    <w:lvl w:ilvl="0" w:tplc="31365E4E">
      <w:start w:val="1"/>
      <w:numFmt w:val="bullet"/>
      <w:lvlText w:val=""/>
      <w:lvlJc w:val="left"/>
      <w:pPr>
        <w:ind w:left="1571" w:hanging="360"/>
      </w:pPr>
      <w:rPr>
        <w:rFonts w:ascii="Wingdings" w:hAnsi="Wingdings"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superscrip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6C81CC8"/>
    <w:multiLevelType w:val="hybridMultilevel"/>
    <w:tmpl w:val="5E88E426"/>
    <w:lvl w:ilvl="0" w:tplc="F14A5E40">
      <w:start w:val="1"/>
      <w:numFmt w:val="decimal"/>
      <w:lvlText w:val="%1)"/>
      <w:lvlJc w:val="left"/>
      <w:pPr>
        <w:ind w:left="720" w:hanging="360"/>
      </w:pPr>
      <w:rPr>
        <w:rFonts w:eastAsia="Segoe UI Symbol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8602A"/>
    <w:multiLevelType w:val="hybridMultilevel"/>
    <w:tmpl w:val="FA7054E8"/>
    <w:lvl w:ilvl="0" w:tplc="CF903EFE">
      <w:start w:val="1"/>
      <w:numFmt w:val="bullet"/>
      <w:lvlText w:val=""/>
      <w:lvlJc w:val="left"/>
      <w:pPr>
        <w:ind w:left="3690" w:hanging="360"/>
      </w:pPr>
      <w:rPr>
        <w:rFonts w:ascii="Wingdings" w:hAnsi="Wingdings" w:hint="default"/>
        <w:sz w:val="28"/>
        <w:szCs w:val="28"/>
      </w:rPr>
    </w:lvl>
    <w:lvl w:ilvl="1" w:tplc="04100003">
      <w:start w:val="1"/>
      <w:numFmt w:val="bullet"/>
      <w:lvlText w:val="o"/>
      <w:lvlJc w:val="left"/>
      <w:pPr>
        <w:ind w:left="42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9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6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3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0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253" w:hanging="360"/>
      </w:pPr>
      <w:rPr>
        <w:rFonts w:ascii="Wingdings" w:hAnsi="Wingdings" w:hint="default"/>
      </w:rPr>
    </w:lvl>
  </w:abstractNum>
  <w:abstractNum w:abstractNumId="11" w15:restartNumberingAfterBreak="0">
    <w:nsid w:val="2C783BF4"/>
    <w:multiLevelType w:val="singleLevel"/>
    <w:tmpl w:val="A0B60E2E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</w:abstractNum>
  <w:abstractNum w:abstractNumId="12" w15:restartNumberingAfterBreak="0">
    <w:nsid w:val="3915232A"/>
    <w:multiLevelType w:val="hybridMultilevel"/>
    <w:tmpl w:val="6D9EAA9C"/>
    <w:lvl w:ilvl="0" w:tplc="CF903EF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10839"/>
    <w:multiLevelType w:val="hybridMultilevel"/>
    <w:tmpl w:val="32F8B892"/>
    <w:lvl w:ilvl="0" w:tplc="0410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14" w15:restartNumberingAfterBreak="0">
    <w:nsid w:val="3E5629C8"/>
    <w:multiLevelType w:val="hybridMultilevel"/>
    <w:tmpl w:val="8ED4E34C"/>
    <w:lvl w:ilvl="0" w:tplc="AABC98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3D912DE"/>
    <w:multiLevelType w:val="hybridMultilevel"/>
    <w:tmpl w:val="1CCC453E"/>
    <w:lvl w:ilvl="0" w:tplc="CF903EF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C0032"/>
    <w:multiLevelType w:val="hybridMultilevel"/>
    <w:tmpl w:val="803C2520"/>
    <w:lvl w:ilvl="0" w:tplc="04100005">
      <w:start w:val="1"/>
      <w:numFmt w:val="bullet"/>
      <w:lvlText w:val=""/>
      <w:lvlJc w:val="left"/>
      <w:pPr>
        <w:ind w:left="127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7" w15:restartNumberingAfterBreak="0">
    <w:nsid w:val="559042AB"/>
    <w:multiLevelType w:val="hybridMultilevel"/>
    <w:tmpl w:val="E8D4B028"/>
    <w:lvl w:ilvl="0" w:tplc="62A4C3B0">
      <w:start w:val="1"/>
      <w:numFmt w:val="decimal"/>
      <w:lvlText w:val="%1."/>
      <w:lvlJc w:val="left"/>
      <w:pPr>
        <w:ind w:left="360" w:hanging="360"/>
      </w:pPr>
      <w:rPr>
        <w:rFonts w:ascii="Roma Neue" w:hAnsi="Roma Neue" w:hint="default"/>
        <w:b/>
        <w:i w:val="0"/>
        <w:iCs/>
        <w:sz w:val="22"/>
        <w:szCs w:val="22"/>
      </w:rPr>
    </w:lvl>
    <w:lvl w:ilvl="1" w:tplc="35EE4312">
      <w:start w:val="1"/>
      <w:numFmt w:val="decimal"/>
      <w:lvlText w:val="%2)"/>
      <w:lvlJc w:val="left"/>
      <w:pPr>
        <w:ind w:left="2149" w:hanging="360"/>
      </w:pPr>
      <w:rPr>
        <w:rFonts w:cs="Tahoma" w:hint="default"/>
        <w:u w:val="none"/>
      </w:r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5E75070"/>
    <w:multiLevelType w:val="hybridMultilevel"/>
    <w:tmpl w:val="52AAD3D4"/>
    <w:lvl w:ilvl="0" w:tplc="EE3E6500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9391A78"/>
    <w:multiLevelType w:val="hybridMultilevel"/>
    <w:tmpl w:val="4AFAD8FE"/>
    <w:lvl w:ilvl="0" w:tplc="397E2786">
      <w:start w:val="1"/>
      <w:numFmt w:val="bullet"/>
      <w:lvlText w:val=""/>
      <w:lvlJc w:val="left"/>
      <w:pPr>
        <w:ind w:left="786" w:hanging="360"/>
      </w:pPr>
      <w:rPr>
        <w:rFonts w:ascii="Wingdings" w:hAnsi="Wingdings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A3455DF"/>
    <w:multiLevelType w:val="hybridMultilevel"/>
    <w:tmpl w:val="3EAC97C8"/>
    <w:lvl w:ilvl="0" w:tplc="BE30BC6E">
      <w:start w:val="1"/>
      <w:numFmt w:val="bullet"/>
      <w:lvlText w:val="-"/>
      <w:lvlJc w:val="left"/>
      <w:pPr>
        <w:ind w:left="1440" w:hanging="36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superscrip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FD17A0"/>
    <w:multiLevelType w:val="hybridMultilevel"/>
    <w:tmpl w:val="21344A4C"/>
    <w:lvl w:ilvl="0" w:tplc="6BFC15E4">
      <w:start w:val="14"/>
      <w:numFmt w:val="bullet"/>
      <w:lvlText w:val="-"/>
      <w:lvlJc w:val="left"/>
      <w:pPr>
        <w:ind w:left="1146" w:hanging="360"/>
      </w:pPr>
      <w:rPr>
        <w:rFonts w:ascii="Tahoma" w:eastAsia="Calibri" w:hAnsi="Tahoma" w:cs="Tahoma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6BC77FE"/>
    <w:multiLevelType w:val="hybridMultilevel"/>
    <w:tmpl w:val="5F0492E2"/>
    <w:lvl w:ilvl="0" w:tplc="8F02ADD0">
      <w:start w:val="1"/>
      <w:numFmt w:val="bullet"/>
      <w:lvlText w:val="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54862"/>
    <w:multiLevelType w:val="hybridMultilevel"/>
    <w:tmpl w:val="4976C050"/>
    <w:lvl w:ilvl="0" w:tplc="63FE9D3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3F6060"/>
    <w:multiLevelType w:val="hybridMultilevel"/>
    <w:tmpl w:val="28F47A9E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Segoe UI 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157BA9"/>
    <w:multiLevelType w:val="hybridMultilevel"/>
    <w:tmpl w:val="63BA74E2"/>
    <w:lvl w:ilvl="0" w:tplc="0410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E8E6933"/>
    <w:multiLevelType w:val="hybridMultilevel"/>
    <w:tmpl w:val="E5DCE6E4"/>
    <w:lvl w:ilvl="0" w:tplc="7764D79A">
      <w:start w:val="1"/>
      <w:numFmt w:val="bullet"/>
      <w:lvlText w:val=""/>
      <w:lvlJc w:val="left"/>
      <w:pPr>
        <w:ind w:left="644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0568102">
    <w:abstractNumId w:val="3"/>
  </w:num>
  <w:num w:numId="2" w16cid:durableId="587933552">
    <w:abstractNumId w:val="5"/>
  </w:num>
  <w:num w:numId="3" w16cid:durableId="1575434736">
    <w:abstractNumId w:val="11"/>
  </w:num>
  <w:num w:numId="4" w16cid:durableId="2128886448">
    <w:abstractNumId w:val="9"/>
  </w:num>
  <w:num w:numId="5" w16cid:durableId="1459178686">
    <w:abstractNumId w:val="20"/>
  </w:num>
  <w:num w:numId="6" w16cid:durableId="1893760684">
    <w:abstractNumId w:val="19"/>
  </w:num>
  <w:num w:numId="7" w16cid:durableId="39984828">
    <w:abstractNumId w:val="26"/>
  </w:num>
  <w:num w:numId="8" w16cid:durableId="636304297">
    <w:abstractNumId w:val="23"/>
  </w:num>
  <w:num w:numId="9" w16cid:durableId="1230310143">
    <w:abstractNumId w:val="10"/>
  </w:num>
  <w:num w:numId="10" w16cid:durableId="2116821904">
    <w:abstractNumId w:val="25"/>
  </w:num>
  <w:num w:numId="11" w16cid:durableId="1966891537">
    <w:abstractNumId w:val="13"/>
  </w:num>
  <w:num w:numId="12" w16cid:durableId="18390345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89389792">
    <w:abstractNumId w:val="25"/>
  </w:num>
  <w:num w:numId="14" w16cid:durableId="2092464843">
    <w:abstractNumId w:val="14"/>
  </w:num>
  <w:num w:numId="15" w16cid:durableId="2092194523">
    <w:abstractNumId w:val="16"/>
  </w:num>
  <w:num w:numId="16" w16cid:durableId="1654986291">
    <w:abstractNumId w:val="7"/>
  </w:num>
  <w:num w:numId="17" w16cid:durableId="1164007081">
    <w:abstractNumId w:val="21"/>
  </w:num>
  <w:num w:numId="18" w16cid:durableId="1704475972">
    <w:abstractNumId w:val="17"/>
  </w:num>
  <w:num w:numId="19" w16cid:durableId="1250501647">
    <w:abstractNumId w:val="4"/>
  </w:num>
  <w:num w:numId="20" w16cid:durableId="665013555">
    <w:abstractNumId w:val="22"/>
  </w:num>
  <w:num w:numId="21" w16cid:durableId="1799107325">
    <w:abstractNumId w:val="15"/>
  </w:num>
  <w:num w:numId="22" w16cid:durableId="18286745">
    <w:abstractNumId w:val="6"/>
  </w:num>
  <w:num w:numId="23" w16cid:durableId="1814103131">
    <w:abstractNumId w:val="12"/>
  </w:num>
  <w:num w:numId="24" w16cid:durableId="986398846">
    <w:abstractNumId w:val="18"/>
  </w:num>
  <w:num w:numId="25" w16cid:durableId="498665392">
    <w:abstractNumId w:val="8"/>
  </w:num>
  <w:num w:numId="26" w16cid:durableId="85005592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forms" w:enforcement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F72"/>
    <w:rsid w:val="00002215"/>
    <w:rsid w:val="000031FE"/>
    <w:rsid w:val="00004971"/>
    <w:rsid w:val="00006E0F"/>
    <w:rsid w:val="00010FFD"/>
    <w:rsid w:val="00011B21"/>
    <w:rsid w:val="000121CC"/>
    <w:rsid w:val="00012FC8"/>
    <w:rsid w:val="0001610A"/>
    <w:rsid w:val="0001633F"/>
    <w:rsid w:val="000204CF"/>
    <w:rsid w:val="000212C3"/>
    <w:rsid w:val="00021495"/>
    <w:rsid w:val="000216A7"/>
    <w:rsid w:val="00021D83"/>
    <w:rsid w:val="000237FE"/>
    <w:rsid w:val="000248EC"/>
    <w:rsid w:val="00025EBC"/>
    <w:rsid w:val="00026C9E"/>
    <w:rsid w:val="00026CB3"/>
    <w:rsid w:val="00026DFC"/>
    <w:rsid w:val="00030BC6"/>
    <w:rsid w:val="00032395"/>
    <w:rsid w:val="00034667"/>
    <w:rsid w:val="00035EB3"/>
    <w:rsid w:val="0003707C"/>
    <w:rsid w:val="000374D2"/>
    <w:rsid w:val="00037CA2"/>
    <w:rsid w:val="0004267E"/>
    <w:rsid w:val="0004285A"/>
    <w:rsid w:val="000436EF"/>
    <w:rsid w:val="00045F49"/>
    <w:rsid w:val="0004734D"/>
    <w:rsid w:val="00047637"/>
    <w:rsid w:val="00047C2D"/>
    <w:rsid w:val="00050A0D"/>
    <w:rsid w:val="00050F91"/>
    <w:rsid w:val="00052B63"/>
    <w:rsid w:val="00053A87"/>
    <w:rsid w:val="00053BBF"/>
    <w:rsid w:val="00053FEB"/>
    <w:rsid w:val="00054844"/>
    <w:rsid w:val="00054B14"/>
    <w:rsid w:val="00055145"/>
    <w:rsid w:val="000554AE"/>
    <w:rsid w:val="000569EF"/>
    <w:rsid w:val="0005784A"/>
    <w:rsid w:val="00057E46"/>
    <w:rsid w:val="00057F84"/>
    <w:rsid w:val="00060D91"/>
    <w:rsid w:val="000645DD"/>
    <w:rsid w:val="0006581B"/>
    <w:rsid w:val="0006590D"/>
    <w:rsid w:val="000675E0"/>
    <w:rsid w:val="00067856"/>
    <w:rsid w:val="00070C46"/>
    <w:rsid w:val="00071079"/>
    <w:rsid w:val="00074764"/>
    <w:rsid w:val="000774D3"/>
    <w:rsid w:val="00077ACD"/>
    <w:rsid w:val="0008293A"/>
    <w:rsid w:val="00082D87"/>
    <w:rsid w:val="000843E3"/>
    <w:rsid w:val="000844BE"/>
    <w:rsid w:val="000850DA"/>
    <w:rsid w:val="00085CD5"/>
    <w:rsid w:val="00086713"/>
    <w:rsid w:val="000871F0"/>
    <w:rsid w:val="0009323A"/>
    <w:rsid w:val="00094BF9"/>
    <w:rsid w:val="000969EE"/>
    <w:rsid w:val="00097132"/>
    <w:rsid w:val="000974BA"/>
    <w:rsid w:val="000A1662"/>
    <w:rsid w:val="000A1A7A"/>
    <w:rsid w:val="000A2113"/>
    <w:rsid w:val="000A25F5"/>
    <w:rsid w:val="000A3404"/>
    <w:rsid w:val="000A53C7"/>
    <w:rsid w:val="000A567F"/>
    <w:rsid w:val="000A64E4"/>
    <w:rsid w:val="000A6DBB"/>
    <w:rsid w:val="000A6F73"/>
    <w:rsid w:val="000A7CBD"/>
    <w:rsid w:val="000B0787"/>
    <w:rsid w:val="000B29F6"/>
    <w:rsid w:val="000B3A5B"/>
    <w:rsid w:val="000B43B6"/>
    <w:rsid w:val="000B44BD"/>
    <w:rsid w:val="000B4FA1"/>
    <w:rsid w:val="000B659B"/>
    <w:rsid w:val="000B7231"/>
    <w:rsid w:val="000B76A6"/>
    <w:rsid w:val="000C053E"/>
    <w:rsid w:val="000C1E6D"/>
    <w:rsid w:val="000C21A8"/>
    <w:rsid w:val="000C2DDC"/>
    <w:rsid w:val="000C33E6"/>
    <w:rsid w:val="000C36D8"/>
    <w:rsid w:val="000C3878"/>
    <w:rsid w:val="000D05D3"/>
    <w:rsid w:val="000D13AE"/>
    <w:rsid w:val="000D141B"/>
    <w:rsid w:val="000D27D6"/>
    <w:rsid w:val="000D293D"/>
    <w:rsid w:val="000D305B"/>
    <w:rsid w:val="000D3519"/>
    <w:rsid w:val="000D3D6D"/>
    <w:rsid w:val="000D3DDF"/>
    <w:rsid w:val="000D4878"/>
    <w:rsid w:val="000D4D8A"/>
    <w:rsid w:val="000D55CC"/>
    <w:rsid w:val="000D6A2F"/>
    <w:rsid w:val="000E18A7"/>
    <w:rsid w:val="000E21A1"/>
    <w:rsid w:val="000E37D4"/>
    <w:rsid w:val="000E4200"/>
    <w:rsid w:val="000E43F8"/>
    <w:rsid w:val="000E459A"/>
    <w:rsid w:val="000E59DA"/>
    <w:rsid w:val="000E5D6E"/>
    <w:rsid w:val="000E6E98"/>
    <w:rsid w:val="000E7732"/>
    <w:rsid w:val="000E7F59"/>
    <w:rsid w:val="000F0582"/>
    <w:rsid w:val="000F0B70"/>
    <w:rsid w:val="000F1BBC"/>
    <w:rsid w:val="000F1CE9"/>
    <w:rsid w:val="000F25DE"/>
    <w:rsid w:val="000F3DA9"/>
    <w:rsid w:val="000F48FE"/>
    <w:rsid w:val="000F4A7D"/>
    <w:rsid w:val="000F4BC6"/>
    <w:rsid w:val="000F5D36"/>
    <w:rsid w:val="000F6B4C"/>
    <w:rsid w:val="000F7EFF"/>
    <w:rsid w:val="001001FE"/>
    <w:rsid w:val="00100C65"/>
    <w:rsid w:val="00101B98"/>
    <w:rsid w:val="001032AD"/>
    <w:rsid w:val="00103940"/>
    <w:rsid w:val="00103B8B"/>
    <w:rsid w:val="00105354"/>
    <w:rsid w:val="00106C91"/>
    <w:rsid w:val="001103BD"/>
    <w:rsid w:val="00110573"/>
    <w:rsid w:val="001105E7"/>
    <w:rsid w:val="00110FCF"/>
    <w:rsid w:val="001114AE"/>
    <w:rsid w:val="00111ADC"/>
    <w:rsid w:val="00111CDB"/>
    <w:rsid w:val="0011233A"/>
    <w:rsid w:val="00112387"/>
    <w:rsid w:val="0011288B"/>
    <w:rsid w:val="00113E8D"/>
    <w:rsid w:val="00115152"/>
    <w:rsid w:val="0011754B"/>
    <w:rsid w:val="00117A3D"/>
    <w:rsid w:val="001226E6"/>
    <w:rsid w:val="00124E24"/>
    <w:rsid w:val="00125315"/>
    <w:rsid w:val="00126249"/>
    <w:rsid w:val="00126CAB"/>
    <w:rsid w:val="00126CFE"/>
    <w:rsid w:val="001315ED"/>
    <w:rsid w:val="0013196E"/>
    <w:rsid w:val="00134F16"/>
    <w:rsid w:val="00135895"/>
    <w:rsid w:val="001359B0"/>
    <w:rsid w:val="0013724E"/>
    <w:rsid w:val="0013741C"/>
    <w:rsid w:val="00140AB6"/>
    <w:rsid w:val="00140DF4"/>
    <w:rsid w:val="00143317"/>
    <w:rsid w:val="0014331E"/>
    <w:rsid w:val="001434A3"/>
    <w:rsid w:val="00145F62"/>
    <w:rsid w:val="00146F13"/>
    <w:rsid w:val="00152357"/>
    <w:rsid w:val="00152D57"/>
    <w:rsid w:val="001536F5"/>
    <w:rsid w:val="001551A8"/>
    <w:rsid w:val="00162406"/>
    <w:rsid w:val="00163150"/>
    <w:rsid w:val="00163DF7"/>
    <w:rsid w:val="00164778"/>
    <w:rsid w:val="001664E5"/>
    <w:rsid w:val="00170150"/>
    <w:rsid w:val="00170DA4"/>
    <w:rsid w:val="001743F8"/>
    <w:rsid w:val="00174743"/>
    <w:rsid w:val="00175A98"/>
    <w:rsid w:val="001765A2"/>
    <w:rsid w:val="00177F4A"/>
    <w:rsid w:val="00180FE5"/>
    <w:rsid w:val="00180FF3"/>
    <w:rsid w:val="00181882"/>
    <w:rsid w:val="00182826"/>
    <w:rsid w:val="00182F1A"/>
    <w:rsid w:val="00183942"/>
    <w:rsid w:val="00183C32"/>
    <w:rsid w:val="001851AB"/>
    <w:rsid w:val="00185724"/>
    <w:rsid w:val="00186126"/>
    <w:rsid w:val="00190766"/>
    <w:rsid w:val="001914E0"/>
    <w:rsid w:val="0019345D"/>
    <w:rsid w:val="001943A7"/>
    <w:rsid w:val="00196036"/>
    <w:rsid w:val="0019720E"/>
    <w:rsid w:val="001A0B3C"/>
    <w:rsid w:val="001A1118"/>
    <w:rsid w:val="001A24A1"/>
    <w:rsid w:val="001A2788"/>
    <w:rsid w:val="001A4177"/>
    <w:rsid w:val="001A4190"/>
    <w:rsid w:val="001A41B6"/>
    <w:rsid w:val="001A68C6"/>
    <w:rsid w:val="001A7257"/>
    <w:rsid w:val="001A75AC"/>
    <w:rsid w:val="001B1434"/>
    <w:rsid w:val="001B3343"/>
    <w:rsid w:val="001B4CFF"/>
    <w:rsid w:val="001B5A54"/>
    <w:rsid w:val="001C04D6"/>
    <w:rsid w:val="001C1DFA"/>
    <w:rsid w:val="001C23EB"/>
    <w:rsid w:val="001C2811"/>
    <w:rsid w:val="001C2ED7"/>
    <w:rsid w:val="001C7D0E"/>
    <w:rsid w:val="001D0188"/>
    <w:rsid w:val="001D0C3B"/>
    <w:rsid w:val="001D2189"/>
    <w:rsid w:val="001D3303"/>
    <w:rsid w:val="001D39D0"/>
    <w:rsid w:val="001D3EE0"/>
    <w:rsid w:val="001D4629"/>
    <w:rsid w:val="001D4B0D"/>
    <w:rsid w:val="001D5708"/>
    <w:rsid w:val="001D6AE2"/>
    <w:rsid w:val="001D7D8E"/>
    <w:rsid w:val="001E0306"/>
    <w:rsid w:val="001E06AA"/>
    <w:rsid w:val="001E0B29"/>
    <w:rsid w:val="001E1065"/>
    <w:rsid w:val="001E1578"/>
    <w:rsid w:val="001E2B6F"/>
    <w:rsid w:val="001E3844"/>
    <w:rsid w:val="001E4055"/>
    <w:rsid w:val="001E427B"/>
    <w:rsid w:val="001E7200"/>
    <w:rsid w:val="001F0D2C"/>
    <w:rsid w:val="001F1910"/>
    <w:rsid w:val="001F4395"/>
    <w:rsid w:val="001F495B"/>
    <w:rsid w:val="001F5380"/>
    <w:rsid w:val="001F5FD9"/>
    <w:rsid w:val="00200455"/>
    <w:rsid w:val="00200D12"/>
    <w:rsid w:val="00202148"/>
    <w:rsid w:val="00202FF1"/>
    <w:rsid w:val="00203777"/>
    <w:rsid w:val="00205614"/>
    <w:rsid w:val="00206CC3"/>
    <w:rsid w:val="002079DC"/>
    <w:rsid w:val="00210E4B"/>
    <w:rsid w:val="00212DD4"/>
    <w:rsid w:val="00212E7F"/>
    <w:rsid w:val="0021317A"/>
    <w:rsid w:val="00214521"/>
    <w:rsid w:val="0021580F"/>
    <w:rsid w:val="002161A6"/>
    <w:rsid w:val="00216457"/>
    <w:rsid w:val="002166D3"/>
    <w:rsid w:val="00217D3C"/>
    <w:rsid w:val="00221D43"/>
    <w:rsid w:val="00221ED3"/>
    <w:rsid w:val="002223B8"/>
    <w:rsid w:val="00223939"/>
    <w:rsid w:val="00227227"/>
    <w:rsid w:val="002275CD"/>
    <w:rsid w:val="00230E31"/>
    <w:rsid w:val="0023106C"/>
    <w:rsid w:val="00231368"/>
    <w:rsid w:val="002337FF"/>
    <w:rsid w:val="00235499"/>
    <w:rsid w:val="002360F7"/>
    <w:rsid w:val="0023644D"/>
    <w:rsid w:val="00237BCE"/>
    <w:rsid w:val="002412AE"/>
    <w:rsid w:val="00244B9F"/>
    <w:rsid w:val="00244CEC"/>
    <w:rsid w:val="002466C1"/>
    <w:rsid w:val="00250D1D"/>
    <w:rsid w:val="002518F7"/>
    <w:rsid w:val="00251DB9"/>
    <w:rsid w:val="00257C71"/>
    <w:rsid w:val="002617A6"/>
    <w:rsid w:val="0026360E"/>
    <w:rsid w:val="00263AFE"/>
    <w:rsid w:val="00265ABC"/>
    <w:rsid w:val="0027185A"/>
    <w:rsid w:val="00272F85"/>
    <w:rsid w:val="0027350C"/>
    <w:rsid w:val="00273C77"/>
    <w:rsid w:val="00273E3F"/>
    <w:rsid w:val="00276D94"/>
    <w:rsid w:val="00277DE6"/>
    <w:rsid w:val="002802F5"/>
    <w:rsid w:val="002803F4"/>
    <w:rsid w:val="00280665"/>
    <w:rsid w:val="00280F2D"/>
    <w:rsid w:val="00280F4F"/>
    <w:rsid w:val="00281D7C"/>
    <w:rsid w:val="002826AF"/>
    <w:rsid w:val="00282A49"/>
    <w:rsid w:val="00283024"/>
    <w:rsid w:val="00283925"/>
    <w:rsid w:val="00284D3C"/>
    <w:rsid w:val="002850CC"/>
    <w:rsid w:val="00287085"/>
    <w:rsid w:val="00287347"/>
    <w:rsid w:val="00287B95"/>
    <w:rsid w:val="00287D7B"/>
    <w:rsid w:val="0029039E"/>
    <w:rsid w:val="002908D5"/>
    <w:rsid w:val="00290ECD"/>
    <w:rsid w:val="002924FF"/>
    <w:rsid w:val="0029733A"/>
    <w:rsid w:val="00297C11"/>
    <w:rsid w:val="002A0D87"/>
    <w:rsid w:val="002A1A61"/>
    <w:rsid w:val="002A1B29"/>
    <w:rsid w:val="002A4C7B"/>
    <w:rsid w:val="002A50C5"/>
    <w:rsid w:val="002A6F6D"/>
    <w:rsid w:val="002B05E8"/>
    <w:rsid w:val="002B060D"/>
    <w:rsid w:val="002B2AAC"/>
    <w:rsid w:val="002B2B8B"/>
    <w:rsid w:val="002B3DA2"/>
    <w:rsid w:val="002B4604"/>
    <w:rsid w:val="002B4932"/>
    <w:rsid w:val="002B56BC"/>
    <w:rsid w:val="002B64BA"/>
    <w:rsid w:val="002C5B62"/>
    <w:rsid w:val="002C5BE8"/>
    <w:rsid w:val="002C6EA2"/>
    <w:rsid w:val="002C71BF"/>
    <w:rsid w:val="002C7EBF"/>
    <w:rsid w:val="002D003D"/>
    <w:rsid w:val="002D0231"/>
    <w:rsid w:val="002D062B"/>
    <w:rsid w:val="002D1281"/>
    <w:rsid w:val="002D276F"/>
    <w:rsid w:val="002D471B"/>
    <w:rsid w:val="002D501E"/>
    <w:rsid w:val="002D550C"/>
    <w:rsid w:val="002E381E"/>
    <w:rsid w:val="002E3972"/>
    <w:rsid w:val="002E4DC0"/>
    <w:rsid w:val="002E6942"/>
    <w:rsid w:val="002E7874"/>
    <w:rsid w:val="002F097C"/>
    <w:rsid w:val="002F0C2B"/>
    <w:rsid w:val="002F23ED"/>
    <w:rsid w:val="002F3467"/>
    <w:rsid w:val="002F3A4B"/>
    <w:rsid w:val="002F61BB"/>
    <w:rsid w:val="002F68B2"/>
    <w:rsid w:val="002F6B4B"/>
    <w:rsid w:val="002F7C78"/>
    <w:rsid w:val="002F7F9F"/>
    <w:rsid w:val="00300CAC"/>
    <w:rsid w:val="003012C9"/>
    <w:rsid w:val="00304A60"/>
    <w:rsid w:val="00305DCE"/>
    <w:rsid w:val="00306B04"/>
    <w:rsid w:val="00310F38"/>
    <w:rsid w:val="00312176"/>
    <w:rsid w:val="00314E56"/>
    <w:rsid w:val="00316C27"/>
    <w:rsid w:val="00321758"/>
    <w:rsid w:val="00322B20"/>
    <w:rsid w:val="00324991"/>
    <w:rsid w:val="00326031"/>
    <w:rsid w:val="00327CCD"/>
    <w:rsid w:val="003310B9"/>
    <w:rsid w:val="0033193B"/>
    <w:rsid w:val="00332430"/>
    <w:rsid w:val="003328CA"/>
    <w:rsid w:val="003362D7"/>
    <w:rsid w:val="003372F1"/>
    <w:rsid w:val="0033794E"/>
    <w:rsid w:val="0034102E"/>
    <w:rsid w:val="00342AF7"/>
    <w:rsid w:val="00343415"/>
    <w:rsid w:val="00343D83"/>
    <w:rsid w:val="003440A0"/>
    <w:rsid w:val="00345239"/>
    <w:rsid w:val="0034524E"/>
    <w:rsid w:val="0034670A"/>
    <w:rsid w:val="00347148"/>
    <w:rsid w:val="00350780"/>
    <w:rsid w:val="00351EFF"/>
    <w:rsid w:val="0035214A"/>
    <w:rsid w:val="00352D18"/>
    <w:rsid w:val="00353DDB"/>
    <w:rsid w:val="0035438F"/>
    <w:rsid w:val="00355280"/>
    <w:rsid w:val="00355E5D"/>
    <w:rsid w:val="00357C27"/>
    <w:rsid w:val="00360455"/>
    <w:rsid w:val="00361328"/>
    <w:rsid w:val="00361594"/>
    <w:rsid w:val="00361F8C"/>
    <w:rsid w:val="0036270E"/>
    <w:rsid w:val="003631BE"/>
    <w:rsid w:val="0036409A"/>
    <w:rsid w:val="00364BCB"/>
    <w:rsid w:val="00365293"/>
    <w:rsid w:val="00366432"/>
    <w:rsid w:val="003708C6"/>
    <w:rsid w:val="00371C6F"/>
    <w:rsid w:val="003731E1"/>
    <w:rsid w:val="00373DC6"/>
    <w:rsid w:val="00373FF6"/>
    <w:rsid w:val="00375430"/>
    <w:rsid w:val="00375F9D"/>
    <w:rsid w:val="0037679E"/>
    <w:rsid w:val="003779D3"/>
    <w:rsid w:val="00377A64"/>
    <w:rsid w:val="00377B42"/>
    <w:rsid w:val="0038061F"/>
    <w:rsid w:val="003806C5"/>
    <w:rsid w:val="00380ABD"/>
    <w:rsid w:val="00380BD6"/>
    <w:rsid w:val="003816BD"/>
    <w:rsid w:val="003818C4"/>
    <w:rsid w:val="003819A6"/>
    <w:rsid w:val="00381ABB"/>
    <w:rsid w:val="00384247"/>
    <w:rsid w:val="00384A3D"/>
    <w:rsid w:val="00385ED1"/>
    <w:rsid w:val="00386DB0"/>
    <w:rsid w:val="00390348"/>
    <w:rsid w:val="00395113"/>
    <w:rsid w:val="003953B3"/>
    <w:rsid w:val="00395AF0"/>
    <w:rsid w:val="0039701B"/>
    <w:rsid w:val="003A0536"/>
    <w:rsid w:val="003A06FD"/>
    <w:rsid w:val="003A0928"/>
    <w:rsid w:val="003A0979"/>
    <w:rsid w:val="003A28FD"/>
    <w:rsid w:val="003A30F0"/>
    <w:rsid w:val="003A4ED5"/>
    <w:rsid w:val="003A576C"/>
    <w:rsid w:val="003A5C20"/>
    <w:rsid w:val="003A61F8"/>
    <w:rsid w:val="003A6ADA"/>
    <w:rsid w:val="003A6CD7"/>
    <w:rsid w:val="003A79A3"/>
    <w:rsid w:val="003B0CBF"/>
    <w:rsid w:val="003B6509"/>
    <w:rsid w:val="003B6DFD"/>
    <w:rsid w:val="003B7F29"/>
    <w:rsid w:val="003C1FCB"/>
    <w:rsid w:val="003C41DC"/>
    <w:rsid w:val="003C44A5"/>
    <w:rsid w:val="003C45E7"/>
    <w:rsid w:val="003C5FF9"/>
    <w:rsid w:val="003C6B7F"/>
    <w:rsid w:val="003C7025"/>
    <w:rsid w:val="003C706E"/>
    <w:rsid w:val="003D070D"/>
    <w:rsid w:val="003D34A3"/>
    <w:rsid w:val="003D4315"/>
    <w:rsid w:val="003D4D0D"/>
    <w:rsid w:val="003D6774"/>
    <w:rsid w:val="003D7C83"/>
    <w:rsid w:val="003E1831"/>
    <w:rsid w:val="003E1BA5"/>
    <w:rsid w:val="003E24F1"/>
    <w:rsid w:val="003E29A8"/>
    <w:rsid w:val="003E47A7"/>
    <w:rsid w:val="003E4DF5"/>
    <w:rsid w:val="003E59BC"/>
    <w:rsid w:val="003E5DAD"/>
    <w:rsid w:val="003F0A76"/>
    <w:rsid w:val="003F157D"/>
    <w:rsid w:val="003F1C4D"/>
    <w:rsid w:val="003F2755"/>
    <w:rsid w:val="003F3540"/>
    <w:rsid w:val="003F3E94"/>
    <w:rsid w:val="003F4450"/>
    <w:rsid w:val="003F4E5B"/>
    <w:rsid w:val="003F7743"/>
    <w:rsid w:val="0040018A"/>
    <w:rsid w:val="00400313"/>
    <w:rsid w:val="004009A1"/>
    <w:rsid w:val="0040100F"/>
    <w:rsid w:val="004010B9"/>
    <w:rsid w:val="004017A2"/>
    <w:rsid w:val="00401ACC"/>
    <w:rsid w:val="00402234"/>
    <w:rsid w:val="004067CD"/>
    <w:rsid w:val="004102F6"/>
    <w:rsid w:val="0041046F"/>
    <w:rsid w:val="00410797"/>
    <w:rsid w:val="00411281"/>
    <w:rsid w:val="004113F5"/>
    <w:rsid w:val="00411B4F"/>
    <w:rsid w:val="004144B4"/>
    <w:rsid w:val="0041518B"/>
    <w:rsid w:val="00415229"/>
    <w:rsid w:val="004153AD"/>
    <w:rsid w:val="00417184"/>
    <w:rsid w:val="004202A3"/>
    <w:rsid w:val="00423845"/>
    <w:rsid w:val="00423EF9"/>
    <w:rsid w:val="00423FBC"/>
    <w:rsid w:val="0042529D"/>
    <w:rsid w:val="0042553B"/>
    <w:rsid w:val="00425F65"/>
    <w:rsid w:val="004265A5"/>
    <w:rsid w:val="00426F86"/>
    <w:rsid w:val="004305A9"/>
    <w:rsid w:val="004310F8"/>
    <w:rsid w:val="004318CA"/>
    <w:rsid w:val="00431940"/>
    <w:rsid w:val="0043377F"/>
    <w:rsid w:val="00434357"/>
    <w:rsid w:val="004347A8"/>
    <w:rsid w:val="004350E1"/>
    <w:rsid w:val="00437509"/>
    <w:rsid w:val="00437C6D"/>
    <w:rsid w:val="00437DC1"/>
    <w:rsid w:val="004417EB"/>
    <w:rsid w:val="0044503F"/>
    <w:rsid w:val="00445352"/>
    <w:rsid w:val="00445437"/>
    <w:rsid w:val="00446654"/>
    <w:rsid w:val="00446DEA"/>
    <w:rsid w:val="00447A74"/>
    <w:rsid w:val="004502E4"/>
    <w:rsid w:val="00450609"/>
    <w:rsid w:val="00451360"/>
    <w:rsid w:val="0045258F"/>
    <w:rsid w:val="00452BBC"/>
    <w:rsid w:val="0045395E"/>
    <w:rsid w:val="00453FB6"/>
    <w:rsid w:val="004549B8"/>
    <w:rsid w:val="0045521F"/>
    <w:rsid w:val="0045687F"/>
    <w:rsid w:val="00460A6C"/>
    <w:rsid w:val="0046158A"/>
    <w:rsid w:val="00461C12"/>
    <w:rsid w:val="0046321D"/>
    <w:rsid w:val="0046347A"/>
    <w:rsid w:val="004640E8"/>
    <w:rsid w:val="004647C6"/>
    <w:rsid w:val="00466604"/>
    <w:rsid w:val="004678ED"/>
    <w:rsid w:val="004721E1"/>
    <w:rsid w:val="0047293C"/>
    <w:rsid w:val="004729FD"/>
    <w:rsid w:val="00473EE5"/>
    <w:rsid w:val="0047436B"/>
    <w:rsid w:val="00474A13"/>
    <w:rsid w:val="00474CF2"/>
    <w:rsid w:val="004753F9"/>
    <w:rsid w:val="004775BF"/>
    <w:rsid w:val="00481EF4"/>
    <w:rsid w:val="004821D7"/>
    <w:rsid w:val="004824B5"/>
    <w:rsid w:val="0048684C"/>
    <w:rsid w:val="00486E92"/>
    <w:rsid w:val="0048762C"/>
    <w:rsid w:val="00490030"/>
    <w:rsid w:val="00494280"/>
    <w:rsid w:val="00495828"/>
    <w:rsid w:val="00495CD1"/>
    <w:rsid w:val="00495E7F"/>
    <w:rsid w:val="00496E81"/>
    <w:rsid w:val="00497E69"/>
    <w:rsid w:val="004A0160"/>
    <w:rsid w:val="004A34B4"/>
    <w:rsid w:val="004A636E"/>
    <w:rsid w:val="004A6B80"/>
    <w:rsid w:val="004A6E25"/>
    <w:rsid w:val="004A6F29"/>
    <w:rsid w:val="004A7383"/>
    <w:rsid w:val="004B12DD"/>
    <w:rsid w:val="004B3B2E"/>
    <w:rsid w:val="004B4CAF"/>
    <w:rsid w:val="004B613C"/>
    <w:rsid w:val="004B62E8"/>
    <w:rsid w:val="004B6757"/>
    <w:rsid w:val="004B70ED"/>
    <w:rsid w:val="004B7EE4"/>
    <w:rsid w:val="004C0719"/>
    <w:rsid w:val="004C09BC"/>
    <w:rsid w:val="004C244A"/>
    <w:rsid w:val="004C2B77"/>
    <w:rsid w:val="004C3859"/>
    <w:rsid w:val="004C38CB"/>
    <w:rsid w:val="004C3B3D"/>
    <w:rsid w:val="004C42F6"/>
    <w:rsid w:val="004C5974"/>
    <w:rsid w:val="004D0434"/>
    <w:rsid w:val="004D1212"/>
    <w:rsid w:val="004D1A96"/>
    <w:rsid w:val="004D6538"/>
    <w:rsid w:val="004D6FD4"/>
    <w:rsid w:val="004D7463"/>
    <w:rsid w:val="004D76DF"/>
    <w:rsid w:val="004D779C"/>
    <w:rsid w:val="004E11CF"/>
    <w:rsid w:val="004E13B3"/>
    <w:rsid w:val="004E2B4F"/>
    <w:rsid w:val="004E2E62"/>
    <w:rsid w:val="004E3D63"/>
    <w:rsid w:val="004E3E75"/>
    <w:rsid w:val="004E4C1E"/>
    <w:rsid w:val="004E5800"/>
    <w:rsid w:val="004E5CCC"/>
    <w:rsid w:val="004F170C"/>
    <w:rsid w:val="004F173E"/>
    <w:rsid w:val="004F17B1"/>
    <w:rsid w:val="004F1C7A"/>
    <w:rsid w:val="004F2E73"/>
    <w:rsid w:val="004F2F4D"/>
    <w:rsid w:val="004F2FAD"/>
    <w:rsid w:val="004F3343"/>
    <w:rsid w:val="004F44E1"/>
    <w:rsid w:val="004F65B4"/>
    <w:rsid w:val="004F6607"/>
    <w:rsid w:val="004F6DCB"/>
    <w:rsid w:val="0050013B"/>
    <w:rsid w:val="00503FA2"/>
    <w:rsid w:val="00505E4E"/>
    <w:rsid w:val="005072B5"/>
    <w:rsid w:val="00511131"/>
    <w:rsid w:val="005123EE"/>
    <w:rsid w:val="00512792"/>
    <w:rsid w:val="00512B31"/>
    <w:rsid w:val="00513B53"/>
    <w:rsid w:val="00514B41"/>
    <w:rsid w:val="0051727A"/>
    <w:rsid w:val="00517339"/>
    <w:rsid w:val="005179D1"/>
    <w:rsid w:val="00520DEF"/>
    <w:rsid w:val="0052108B"/>
    <w:rsid w:val="005212D9"/>
    <w:rsid w:val="00522312"/>
    <w:rsid w:val="00522955"/>
    <w:rsid w:val="00522E88"/>
    <w:rsid w:val="005233C1"/>
    <w:rsid w:val="00524CB3"/>
    <w:rsid w:val="00524F5D"/>
    <w:rsid w:val="005252B6"/>
    <w:rsid w:val="0052795A"/>
    <w:rsid w:val="00527B9E"/>
    <w:rsid w:val="005307F1"/>
    <w:rsid w:val="00530ACF"/>
    <w:rsid w:val="00530F13"/>
    <w:rsid w:val="00532D38"/>
    <w:rsid w:val="00533FDF"/>
    <w:rsid w:val="005354B2"/>
    <w:rsid w:val="005354D9"/>
    <w:rsid w:val="00536090"/>
    <w:rsid w:val="00536E45"/>
    <w:rsid w:val="00537747"/>
    <w:rsid w:val="0054063D"/>
    <w:rsid w:val="005419E6"/>
    <w:rsid w:val="00541F1C"/>
    <w:rsid w:val="005428B6"/>
    <w:rsid w:val="00542A0B"/>
    <w:rsid w:val="00542B24"/>
    <w:rsid w:val="00543954"/>
    <w:rsid w:val="00543C38"/>
    <w:rsid w:val="00544674"/>
    <w:rsid w:val="005449CB"/>
    <w:rsid w:val="005449D1"/>
    <w:rsid w:val="00545860"/>
    <w:rsid w:val="00546D13"/>
    <w:rsid w:val="00546E15"/>
    <w:rsid w:val="00550432"/>
    <w:rsid w:val="00550663"/>
    <w:rsid w:val="0055100D"/>
    <w:rsid w:val="00551F1B"/>
    <w:rsid w:val="00552391"/>
    <w:rsid w:val="00555CAA"/>
    <w:rsid w:val="00556140"/>
    <w:rsid w:val="00556720"/>
    <w:rsid w:val="00556A23"/>
    <w:rsid w:val="00556C67"/>
    <w:rsid w:val="0056011F"/>
    <w:rsid w:val="005604AB"/>
    <w:rsid w:val="005612AA"/>
    <w:rsid w:val="005627D2"/>
    <w:rsid w:val="00562E5B"/>
    <w:rsid w:val="0056510A"/>
    <w:rsid w:val="005731F6"/>
    <w:rsid w:val="005732CA"/>
    <w:rsid w:val="00573B9F"/>
    <w:rsid w:val="00573E0C"/>
    <w:rsid w:val="0057410B"/>
    <w:rsid w:val="00575721"/>
    <w:rsid w:val="00575F44"/>
    <w:rsid w:val="00576E4E"/>
    <w:rsid w:val="0058031D"/>
    <w:rsid w:val="00581EE0"/>
    <w:rsid w:val="005833DB"/>
    <w:rsid w:val="005835AA"/>
    <w:rsid w:val="00583B44"/>
    <w:rsid w:val="005843D6"/>
    <w:rsid w:val="00584C3E"/>
    <w:rsid w:val="00585DA0"/>
    <w:rsid w:val="00590DA1"/>
    <w:rsid w:val="0059174E"/>
    <w:rsid w:val="00593897"/>
    <w:rsid w:val="0059484D"/>
    <w:rsid w:val="00594BB4"/>
    <w:rsid w:val="00595F4B"/>
    <w:rsid w:val="00596CF4"/>
    <w:rsid w:val="0059704B"/>
    <w:rsid w:val="005A0886"/>
    <w:rsid w:val="005A2045"/>
    <w:rsid w:val="005A22CA"/>
    <w:rsid w:val="005A26D9"/>
    <w:rsid w:val="005A42CC"/>
    <w:rsid w:val="005A7020"/>
    <w:rsid w:val="005B024E"/>
    <w:rsid w:val="005B0D3E"/>
    <w:rsid w:val="005B11A6"/>
    <w:rsid w:val="005B208D"/>
    <w:rsid w:val="005B218E"/>
    <w:rsid w:val="005B3600"/>
    <w:rsid w:val="005B4EFE"/>
    <w:rsid w:val="005B55EE"/>
    <w:rsid w:val="005B5D72"/>
    <w:rsid w:val="005B6F21"/>
    <w:rsid w:val="005C0867"/>
    <w:rsid w:val="005C0A5A"/>
    <w:rsid w:val="005C2091"/>
    <w:rsid w:val="005C36ED"/>
    <w:rsid w:val="005C7C9D"/>
    <w:rsid w:val="005D0C6E"/>
    <w:rsid w:val="005D0FE3"/>
    <w:rsid w:val="005D2B12"/>
    <w:rsid w:val="005D37E4"/>
    <w:rsid w:val="005D3C45"/>
    <w:rsid w:val="005D4145"/>
    <w:rsid w:val="005D50C7"/>
    <w:rsid w:val="005D5B55"/>
    <w:rsid w:val="005D6882"/>
    <w:rsid w:val="005D6BEB"/>
    <w:rsid w:val="005E0A25"/>
    <w:rsid w:val="005E27CE"/>
    <w:rsid w:val="005E38E0"/>
    <w:rsid w:val="005E50BD"/>
    <w:rsid w:val="005E5497"/>
    <w:rsid w:val="005E66B0"/>
    <w:rsid w:val="005E7BAB"/>
    <w:rsid w:val="005E7F1D"/>
    <w:rsid w:val="005F4338"/>
    <w:rsid w:val="005F4CE4"/>
    <w:rsid w:val="005F5148"/>
    <w:rsid w:val="005F78C9"/>
    <w:rsid w:val="006038B1"/>
    <w:rsid w:val="006039A3"/>
    <w:rsid w:val="00603D77"/>
    <w:rsid w:val="00603DDF"/>
    <w:rsid w:val="00603E26"/>
    <w:rsid w:val="006046C6"/>
    <w:rsid w:val="00604D62"/>
    <w:rsid w:val="0060511F"/>
    <w:rsid w:val="00605179"/>
    <w:rsid w:val="00605408"/>
    <w:rsid w:val="00605AC4"/>
    <w:rsid w:val="006074DA"/>
    <w:rsid w:val="00607C81"/>
    <w:rsid w:val="006116E8"/>
    <w:rsid w:val="00611C73"/>
    <w:rsid w:val="006123A3"/>
    <w:rsid w:val="006126D9"/>
    <w:rsid w:val="00614762"/>
    <w:rsid w:val="00614D6A"/>
    <w:rsid w:val="006151F2"/>
    <w:rsid w:val="00615DE0"/>
    <w:rsid w:val="00616652"/>
    <w:rsid w:val="0061738B"/>
    <w:rsid w:val="006178F9"/>
    <w:rsid w:val="0062194F"/>
    <w:rsid w:val="00621C24"/>
    <w:rsid w:val="00623D22"/>
    <w:rsid w:val="00623F40"/>
    <w:rsid w:val="006247DD"/>
    <w:rsid w:val="00625D37"/>
    <w:rsid w:val="00626F0B"/>
    <w:rsid w:val="00631511"/>
    <w:rsid w:val="006320D6"/>
    <w:rsid w:val="0064047D"/>
    <w:rsid w:val="00640E1C"/>
    <w:rsid w:val="00640F57"/>
    <w:rsid w:val="006416D2"/>
    <w:rsid w:val="00642057"/>
    <w:rsid w:val="0064228D"/>
    <w:rsid w:val="00644BB9"/>
    <w:rsid w:val="00644F17"/>
    <w:rsid w:val="00645515"/>
    <w:rsid w:val="00646453"/>
    <w:rsid w:val="00646CB2"/>
    <w:rsid w:val="00646F87"/>
    <w:rsid w:val="006506D0"/>
    <w:rsid w:val="006525CC"/>
    <w:rsid w:val="00652E3F"/>
    <w:rsid w:val="00653301"/>
    <w:rsid w:val="0065344A"/>
    <w:rsid w:val="006543D5"/>
    <w:rsid w:val="00654A51"/>
    <w:rsid w:val="00656980"/>
    <w:rsid w:val="00656ABC"/>
    <w:rsid w:val="00656B02"/>
    <w:rsid w:val="00656D39"/>
    <w:rsid w:val="006576A0"/>
    <w:rsid w:val="00660D24"/>
    <w:rsid w:val="006616C5"/>
    <w:rsid w:val="006621CF"/>
    <w:rsid w:val="00662912"/>
    <w:rsid w:val="006646DA"/>
    <w:rsid w:val="00665990"/>
    <w:rsid w:val="0067021A"/>
    <w:rsid w:val="00670387"/>
    <w:rsid w:val="00673B4E"/>
    <w:rsid w:val="00674766"/>
    <w:rsid w:val="006757CC"/>
    <w:rsid w:val="00675B5C"/>
    <w:rsid w:val="006762BD"/>
    <w:rsid w:val="006778CA"/>
    <w:rsid w:val="00677F9B"/>
    <w:rsid w:val="006805A6"/>
    <w:rsid w:val="00681BAD"/>
    <w:rsid w:val="00682E33"/>
    <w:rsid w:val="006865DB"/>
    <w:rsid w:val="0069119B"/>
    <w:rsid w:val="00692787"/>
    <w:rsid w:val="00692E2C"/>
    <w:rsid w:val="006936A5"/>
    <w:rsid w:val="00693DC4"/>
    <w:rsid w:val="00694D0E"/>
    <w:rsid w:val="00694E6E"/>
    <w:rsid w:val="006953FD"/>
    <w:rsid w:val="00695F21"/>
    <w:rsid w:val="00696503"/>
    <w:rsid w:val="00696656"/>
    <w:rsid w:val="00696669"/>
    <w:rsid w:val="006A09F6"/>
    <w:rsid w:val="006A139F"/>
    <w:rsid w:val="006A1944"/>
    <w:rsid w:val="006A1C0D"/>
    <w:rsid w:val="006A2A9E"/>
    <w:rsid w:val="006A39B4"/>
    <w:rsid w:val="006A3D78"/>
    <w:rsid w:val="006A45F4"/>
    <w:rsid w:val="006A47A3"/>
    <w:rsid w:val="006A5EB3"/>
    <w:rsid w:val="006A76DF"/>
    <w:rsid w:val="006B082D"/>
    <w:rsid w:val="006B2392"/>
    <w:rsid w:val="006B2D6F"/>
    <w:rsid w:val="006B2DD1"/>
    <w:rsid w:val="006B3147"/>
    <w:rsid w:val="006B32CB"/>
    <w:rsid w:val="006B33DD"/>
    <w:rsid w:val="006B3690"/>
    <w:rsid w:val="006B47A3"/>
    <w:rsid w:val="006B6866"/>
    <w:rsid w:val="006B6F04"/>
    <w:rsid w:val="006C0187"/>
    <w:rsid w:val="006C163B"/>
    <w:rsid w:val="006C1917"/>
    <w:rsid w:val="006C2D06"/>
    <w:rsid w:val="006C5C86"/>
    <w:rsid w:val="006C6463"/>
    <w:rsid w:val="006C6620"/>
    <w:rsid w:val="006C7827"/>
    <w:rsid w:val="006C7869"/>
    <w:rsid w:val="006C7880"/>
    <w:rsid w:val="006D0049"/>
    <w:rsid w:val="006D0D27"/>
    <w:rsid w:val="006D51FD"/>
    <w:rsid w:val="006D59F4"/>
    <w:rsid w:val="006D5ADE"/>
    <w:rsid w:val="006D5B19"/>
    <w:rsid w:val="006D604B"/>
    <w:rsid w:val="006D6223"/>
    <w:rsid w:val="006E079D"/>
    <w:rsid w:val="006E102C"/>
    <w:rsid w:val="006E457E"/>
    <w:rsid w:val="006E570D"/>
    <w:rsid w:val="006E76B7"/>
    <w:rsid w:val="006E7CF2"/>
    <w:rsid w:val="006F03DB"/>
    <w:rsid w:val="006F047C"/>
    <w:rsid w:val="006F1B9D"/>
    <w:rsid w:val="006F1EEE"/>
    <w:rsid w:val="006F248D"/>
    <w:rsid w:val="006F3DBD"/>
    <w:rsid w:val="006F4E3F"/>
    <w:rsid w:val="006F4F48"/>
    <w:rsid w:val="006F5DDA"/>
    <w:rsid w:val="006F6212"/>
    <w:rsid w:val="006F6356"/>
    <w:rsid w:val="006F6B6D"/>
    <w:rsid w:val="006F7F13"/>
    <w:rsid w:val="007047D4"/>
    <w:rsid w:val="00705C7E"/>
    <w:rsid w:val="007068C1"/>
    <w:rsid w:val="00706C2B"/>
    <w:rsid w:val="00706CFC"/>
    <w:rsid w:val="0070747B"/>
    <w:rsid w:val="00707B90"/>
    <w:rsid w:val="00707CB1"/>
    <w:rsid w:val="00713787"/>
    <w:rsid w:val="00713CE4"/>
    <w:rsid w:val="00714E58"/>
    <w:rsid w:val="00715130"/>
    <w:rsid w:val="007157CF"/>
    <w:rsid w:val="00715BDB"/>
    <w:rsid w:val="00716814"/>
    <w:rsid w:val="00716D5F"/>
    <w:rsid w:val="00717BE1"/>
    <w:rsid w:val="0072018B"/>
    <w:rsid w:val="007218E0"/>
    <w:rsid w:val="00722DBB"/>
    <w:rsid w:val="00723DDA"/>
    <w:rsid w:val="00725F72"/>
    <w:rsid w:val="00726476"/>
    <w:rsid w:val="00726DFC"/>
    <w:rsid w:val="00727E35"/>
    <w:rsid w:val="00733F40"/>
    <w:rsid w:val="00734238"/>
    <w:rsid w:val="0073484B"/>
    <w:rsid w:val="00740EEB"/>
    <w:rsid w:val="00740F41"/>
    <w:rsid w:val="00741375"/>
    <w:rsid w:val="00741471"/>
    <w:rsid w:val="00742393"/>
    <w:rsid w:val="00743997"/>
    <w:rsid w:val="0074638C"/>
    <w:rsid w:val="00746BBD"/>
    <w:rsid w:val="00747CF6"/>
    <w:rsid w:val="00747E48"/>
    <w:rsid w:val="007509CD"/>
    <w:rsid w:val="00751A39"/>
    <w:rsid w:val="00752294"/>
    <w:rsid w:val="00752EC2"/>
    <w:rsid w:val="00754A59"/>
    <w:rsid w:val="007570ED"/>
    <w:rsid w:val="00757AB7"/>
    <w:rsid w:val="00762163"/>
    <w:rsid w:val="00762F26"/>
    <w:rsid w:val="00764F8A"/>
    <w:rsid w:val="0076535D"/>
    <w:rsid w:val="0076645B"/>
    <w:rsid w:val="00767634"/>
    <w:rsid w:val="00767E7D"/>
    <w:rsid w:val="007707D3"/>
    <w:rsid w:val="00772DAA"/>
    <w:rsid w:val="00772E8B"/>
    <w:rsid w:val="00772FDF"/>
    <w:rsid w:val="00774A2D"/>
    <w:rsid w:val="00774D6D"/>
    <w:rsid w:val="00774F8F"/>
    <w:rsid w:val="0077565B"/>
    <w:rsid w:val="00775D84"/>
    <w:rsid w:val="00776A19"/>
    <w:rsid w:val="00780C9B"/>
    <w:rsid w:val="00781815"/>
    <w:rsid w:val="00783248"/>
    <w:rsid w:val="007832B6"/>
    <w:rsid w:val="0078371D"/>
    <w:rsid w:val="00785499"/>
    <w:rsid w:val="00793B90"/>
    <w:rsid w:val="0079403C"/>
    <w:rsid w:val="007942F4"/>
    <w:rsid w:val="00794B0D"/>
    <w:rsid w:val="007961F1"/>
    <w:rsid w:val="00796D59"/>
    <w:rsid w:val="007973EC"/>
    <w:rsid w:val="007A0382"/>
    <w:rsid w:val="007A03CD"/>
    <w:rsid w:val="007A1EE5"/>
    <w:rsid w:val="007A2EB0"/>
    <w:rsid w:val="007A3751"/>
    <w:rsid w:val="007A5DD5"/>
    <w:rsid w:val="007A71C2"/>
    <w:rsid w:val="007A78D8"/>
    <w:rsid w:val="007B1F0C"/>
    <w:rsid w:val="007B339D"/>
    <w:rsid w:val="007B48E0"/>
    <w:rsid w:val="007B72FC"/>
    <w:rsid w:val="007B7892"/>
    <w:rsid w:val="007B790E"/>
    <w:rsid w:val="007C0529"/>
    <w:rsid w:val="007C2DB4"/>
    <w:rsid w:val="007C3C94"/>
    <w:rsid w:val="007C518F"/>
    <w:rsid w:val="007C7BCD"/>
    <w:rsid w:val="007D1E93"/>
    <w:rsid w:val="007D2950"/>
    <w:rsid w:val="007D442B"/>
    <w:rsid w:val="007D50F2"/>
    <w:rsid w:val="007D534A"/>
    <w:rsid w:val="007D64FD"/>
    <w:rsid w:val="007E1364"/>
    <w:rsid w:val="007E138C"/>
    <w:rsid w:val="007E1B3D"/>
    <w:rsid w:val="007E211F"/>
    <w:rsid w:val="007E29E9"/>
    <w:rsid w:val="007E2DF1"/>
    <w:rsid w:val="007E3988"/>
    <w:rsid w:val="007E5613"/>
    <w:rsid w:val="007E65FD"/>
    <w:rsid w:val="007E7155"/>
    <w:rsid w:val="007E724D"/>
    <w:rsid w:val="007E779A"/>
    <w:rsid w:val="007E79B0"/>
    <w:rsid w:val="007E7CC3"/>
    <w:rsid w:val="007F3787"/>
    <w:rsid w:val="007F3BE1"/>
    <w:rsid w:val="007F4ABD"/>
    <w:rsid w:val="007F7C24"/>
    <w:rsid w:val="00800073"/>
    <w:rsid w:val="00800A87"/>
    <w:rsid w:val="00800F93"/>
    <w:rsid w:val="008010AC"/>
    <w:rsid w:val="00802389"/>
    <w:rsid w:val="008027E8"/>
    <w:rsid w:val="00803982"/>
    <w:rsid w:val="00803D9E"/>
    <w:rsid w:val="00804473"/>
    <w:rsid w:val="00804608"/>
    <w:rsid w:val="008062CF"/>
    <w:rsid w:val="008063C7"/>
    <w:rsid w:val="008074AD"/>
    <w:rsid w:val="00807645"/>
    <w:rsid w:val="008114DC"/>
    <w:rsid w:val="00814D6E"/>
    <w:rsid w:val="0081562F"/>
    <w:rsid w:val="00815772"/>
    <w:rsid w:val="00816B59"/>
    <w:rsid w:val="00823519"/>
    <w:rsid w:val="00824160"/>
    <w:rsid w:val="008257AD"/>
    <w:rsid w:val="00826877"/>
    <w:rsid w:val="00827D16"/>
    <w:rsid w:val="00830804"/>
    <w:rsid w:val="008328C1"/>
    <w:rsid w:val="00832D81"/>
    <w:rsid w:val="008339A8"/>
    <w:rsid w:val="008340E2"/>
    <w:rsid w:val="00834890"/>
    <w:rsid w:val="008353E2"/>
    <w:rsid w:val="00835783"/>
    <w:rsid w:val="008362AB"/>
    <w:rsid w:val="00836D5D"/>
    <w:rsid w:val="00840210"/>
    <w:rsid w:val="008405FA"/>
    <w:rsid w:val="00844808"/>
    <w:rsid w:val="00845DA5"/>
    <w:rsid w:val="00850209"/>
    <w:rsid w:val="0085092E"/>
    <w:rsid w:val="00850CD6"/>
    <w:rsid w:val="00851076"/>
    <w:rsid w:val="008540BA"/>
    <w:rsid w:val="00855968"/>
    <w:rsid w:val="00861B05"/>
    <w:rsid w:val="008625FA"/>
    <w:rsid w:val="0086261A"/>
    <w:rsid w:val="00865E8C"/>
    <w:rsid w:val="00867230"/>
    <w:rsid w:val="0087211B"/>
    <w:rsid w:val="008723A0"/>
    <w:rsid w:val="008724B7"/>
    <w:rsid w:val="00872B40"/>
    <w:rsid w:val="008756FD"/>
    <w:rsid w:val="0087601C"/>
    <w:rsid w:val="0087672A"/>
    <w:rsid w:val="00877C01"/>
    <w:rsid w:val="00880A55"/>
    <w:rsid w:val="008847E7"/>
    <w:rsid w:val="0088701A"/>
    <w:rsid w:val="008901E6"/>
    <w:rsid w:val="008910D6"/>
    <w:rsid w:val="00891334"/>
    <w:rsid w:val="00893076"/>
    <w:rsid w:val="00897734"/>
    <w:rsid w:val="008978CF"/>
    <w:rsid w:val="00897BBE"/>
    <w:rsid w:val="008A0E41"/>
    <w:rsid w:val="008A2DD8"/>
    <w:rsid w:val="008A4060"/>
    <w:rsid w:val="008A5D1F"/>
    <w:rsid w:val="008B18C5"/>
    <w:rsid w:val="008B2A6B"/>
    <w:rsid w:val="008B3A00"/>
    <w:rsid w:val="008B46C2"/>
    <w:rsid w:val="008B526A"/>
    <w:rsid w:val="008B5330"/>
    <w:rsid w:val="008B6A68"/>
    <w:rsid w:val="008B6C15"/>
    <w:rsid w:val="008B6D5C"/>
    <w:rsid w:val="008B70C2"/>
    <w:rsid w:val="008B792B"/>
    <w:rsid w:val="008B7ADB"/>
    <w:rsid w:val="008C0B12"/>
    <w:rsid w:val="008C2AA5"/>
    <w:rsid w:val="008C2CBE"/>
    <w:rsid w:val="008C3A1B"/>
    <w:rsid w:val="008C3E26"/>
    <w:rsid w:val="008C5037"/>
    <w:rsid w:val="008C62E0"/>
    <w:rsid w:val="008C758A"/>
    <w:rsid w:val="008D030E"/>
    <w:rsid w:val="008D0F29"/>
    <w:rsid w:val="008D365A"/>
    <w:rsid w:val="008D3799"/>
    <w:rsid w:val="008D3916"/>
    <w:rsid w:val="008D3A99"/>
    <w:rsid w:val="008D3E5B"/>
    <w:rsid w:val="008D4720"/>
    <w:rsid w:val="008D4B0B"/>
    <w:rsid w:val="008D6DE5"/>
    <w:rsid w:val="008D75BA"/>
    <w:rsid w:val="008D7B4F"/>
    <w:rsid w:val="008D7E1F"/>
    <w:rsid w:val="008E01A1"/>
    <w:rsid w:val="008E16CC"/>
    <w:rsid w:val="008E2BED"/>
    <w:rsid w:val="008E2E72"/>
    <w:rsid w:val="008E3C2B"/>
    <w:rsid w:val="008E523F"/>
    <w:rsid w:val="008E578D"/>
    <w:rsid w:val="008E616B"/>
    <w:rsid w:val="008E623F"/>
    <w:rsid w:val="008E6876"/>
    <w:rsid w:val="008E756E"/>
    <w:rsid w:val="008E77BB"/>
    <w:rsid w:val="008F003C"/>
    <w:rsid w:val="008F04A4"/>
    <w:rsid w:val="008F0C8D"/>
    <w:rsid w:val="008F19F9"/>
    <w:rsid w:val="008F4B05"/>
    <w:rsid w:val="008F6591"/>
    <w:rsid w:val="00900657"/>
    <w:rsid w:val="009006D4"/>
    <w:rsid w:val="00900D85"/>
    <w:rsid w:val="0090163B"/>
    <w:rsid w:val="00901DBC"/>
    <w:rsid w:val="00902560"/>
    <w:rsid w:val="00904353"/>
    <w:rsid w:val="00905A99"/>
    <w:rsid w:val="009061B0"/>
    <w:rsid w:val="009067A5"/>
    <w:rsid w:val="00915800"/>
    <w:rsid w:val="0091616D"/>
    <w:rsid w:val="009165B5"/>
    <w:rsid w:val="009168F9"/>
    <w:rsid w:val="0092154C"/>
    <w:rsid w:val="00923D8E"/>
    <w:rsid w:val="00923DAF"/>
    <w:rsid w:val="00924929"/>
    <w:rsid w:val="009250D7"/>
    <w:rsid w:val="009253C7"/>
    <w:rsid w:val="00925845"/>
    <w:rsid w:val="00926305"/>
    <w:rsid w:val="0092667F"/>
    <w:rsid w:val="00927649"/>
    <w:rsid w:val="00930D01"/>
    <w:rsid w:val="00930D06"/>
    <w:rsid w:val="00931717"/>
    <w:rsid w:val="00931E48"/>
    <w:rsid w:val="009336C1"/>
    <w:rsid w:val="0093457C"/>
    <w:rsid w:val="00936D8F"/>
    <w:rsid w:val="00940BFE"/>
    <w:rsid w:val="009415AB"/>
    <w:rsid w:val="009448C9"/>
    <w:rsid w:val="00944E70"/>
    <w:rsid w:val="00945737"/>
    <w:rsid w:val="00945AEC"/>
    <w:rsid w:val="00945FA9"/>
    <w:rsid w:val="00946351"/>
    <w:rsid w:val="0094686A"/>
    <w:rsid w:val="009472A3"/>
    <w:rsid w:val="0095196D"/>
    <w:rsid w:val="00951E1B"/>
    <w:rsid w:val="009531A4"/>
    <w:rsid w:val="00953F7B"/>
    <w:rsid w:val="00954CDF"/>
    <w:rsid w:val="00955602"/>
    <w:rsid w:val="009561F0"/>
    <w:rsid w:val="00956388"/>
    <w:rsid w:val="00957E1A"/>
    <w:rsid w:val="00957E1C"/>
    <w:rsid w:val="00962B30"/>
    <w:rsid w:val="00962DF9"/>
    <w:rsid w:val="00963BD9"/>
    <w:rsid w:val="009653B4"/>
    <w:rsid w:val="00972F11"/>
    <w:rsid w:val="00974F7A"/>
    <w:rsid w:val="00976A59"/>
    <w:rsid w:val="00977E24"/>
    <w:rsid w:val="00980779"/>
    <w:rsid w:val="00980807"/>
    <w:rsid w:val="009813D2"/>
    <w:rsid w:val="0098166D"/>
    <w:rsid w:val="00981AE2"/>
    <w:rsid w:val="00982054"/>
    <w:rsid w:val="0098253C"/>
    <w:rsid w:val="00982943"/>
    <w:rsid w:val="009834D7"/>
    <w:rsid w:val="00984B6E"/>
    <w:rsid w:val="00985E17"/>
    <w:rsid w:val="00986039"/>
    <w:rsid w:val="009862A9"/>
    <w:rsid w:val="0098782F"/>
    <w:rsid w:val="009920CE"/>
    <w:rsid w:val="00992A4A"/>
    <w:rsid w:val="00993406"/>
    <w:rsid w:val="00993A2A"/>
    <w:rsid w:val="00993BCD"/>
    <w:rsid w:val="00993CEF"/>
    <w:rsid w:val="009945A5"/>
    <w:rsid w:val="0099467A"/>
    <w:rsid w:val="00996651"/>
    <w:rsid w:val="00996D2A"/>
    <w:rsid w:val="0099730A"/>
    <w:rsid w:val="009973C5"/>
    <w:rsid w:val="009A0BEF"/>
    <w:rsid w:val="009A117A"/>
    <w:rsid w:val="009A6457"/>
    <w:rsid w:val="009A662C"/>
    <w:rsid w:val="009A7436"/>
    <w:rsid w:val="009A766C"/>
    <w:rsid w:val="009B04EE"/>
    <w:rsid w:val="009B0902"/>
    <w:rsid w:val="009B1291"/>
    <w:rsid w:val="009B1634"/>
    <w:rsid w:val="009B3611"/>
    <w:rsid w:val="009B3665"/>
    <w:rsid w:val="009B4356"/>
    <w:rsid w:val="009B53F6"/>
    <w:rsid w:val="009B7493"/>
    <w:rsid w:val="009C01F5"/>
    <w:rsid w:val="009C1349"/>
    <w:rsid w:val="009C22EF"/>
    <w:rsid w:val="009C2645"/>
    <w:rsid w:val="009C26B9"/>
    <w:rsid w:val="009C2A94"/>
    <w:rsid w:val="009C4719"/>
    <w:rsid w:val="009C4EE0"/>
    <w:rsid w:val="009C5318"/>
    <w:rsid w:val="009D1157"/>
    <w:rsid w:val="009D18AF"/>
    <w:rsid w:val="009D1919"/>
    <w:rsid w:val="009D3F6C"/>
    <w:rsid w:val="009D4000"/>
    <w:rsid w:val="009D425F"/>
    <w:rsid w:val="009D4390"/>
    <w:rsid w:val="009D534E"/>
    <w:rsid w:val="009D67FB"/>
    <w:rsid w:val="009D6CCE"/>
    <w:rsid w:val="009D7A2E"/>
    <w:rsid w:val="009E123A"/>
    <w:rsid w:val="009E1CD5"/>
    <w:rsid w:val="009E3904"/>
    <w:rsid w:val="009E390B"/>
    <w:rsid w:val="009E4D8F"/>
    <w:rsid w:val="009E7B6D"/>
    <w:rsid w:val="009F0D85"/>
    <w:rsid w:val="009F148A"/>
    <w:rsid w:val="009F157C"/>
    <w:rsid w:val="009F39D8"/>
    <w:rsid w:val="009F40C8"/>
    <w:rsid w:val="009F47EF"/>
    <w:rsid w:val="009F59F5"/>
    <w:rsid w:val="00A0026E"/>
    <w:rsid w:val="00A012E4"/>
    <w:rsid w:val="00A012FB"/>
    <w:rsid w:val="00A0357B"/>
    <w:rsid w:val="00A04E0B"/>
    <w:rsid w:val="00A0523E"/>
    <w:rsid w:val="00A054AF"/>
    <w:rsid w:val="00A058FD"/>
    <w:rsid w:val="00A05DF8"/>
    <w:rsid w:val="00A062BC"/>
    <w:rsid w:val="00A06D73"/>
    <w:rsid w:val="00A07E08"/>
    <w:rsid w:val="00A07FC1"/>
    <w:rsid w:val="00A12495"/>
    <w:rsid w:val="00A1457E"/>
    <w:rsid w:val="00A1504F"/>
    <w:rsid w:val="00A153B3"/>
    <w:rsid w:val="00A2079C"/>
    <w:rsid w:val="00A21523"/>
    <w:rsid w:val="00A217A1"/>
    <w:rsid w:val="00A22928"/>
    <w:rsid w:val="00A23251"/>
    <w:rsid w:val="00A248F1"/>
    <w:rsid w:val="00A24C40"/>
    <w:rsid w:val="00A25554"/>
    <w:rsid w:val="00A25AC9"/>
    <w:rsid w:val="00A2666E"/>
    <w:rsid w:val="00A268F0"/>
    <w:rsid w:val="00A300F1"/>
    <w:rsid w:val="00A30946"/>
    <w:rsid w:val="00A30AF8"/>
    <w:rsid w:val="00A31847"/>
    <w:rsid w:val="00A33F90"/>
    <w:rsid w:val="00A35061"/>
    <w:rsid w:val="00A35B1B"/>
    <w:rsid w:val="00A36BB3"/>
    <w:rsid w:val="00A37597"/>
    <w:rsid w:val="00A37C20"/>
    <w:rsid w:val="00A37D89"/>
    <w:rsid w:val="00A4113C"/>
    <w:rsid w:val="00A42879"/>
    <w:rsid w:val="00A429AE"/>
    <w:rsid w:val="00A53031"/>
    <w:rsid w:val="00A546C7"/>
    <w:rsid w:val="00A55080"/>
    <w:rsid w:val="00A55C1F"/>
    <w:rsid w:val="00A56788"/>
    <w:rsid w:val="00A56CE2"/>
    <w:rsid w:val="00A570C2"/>
    <w:rsid w:val="00A57D31"/>
    <w:rsid w:val="00A60592"/>
    <w:rsid w:val="00A6104B"/>
    <w:rsid w:val="00A61286"/>
    <w:rsid w:val="00A61729"/>
    <w:rsid w:val="00A63962"/>
    <w:rsid w:val="00A67A13"/>
    <w:rsid w:val="00A67DBE"/>
    <w:rsid w:val="00A71955"/>
    <w:rsid w:val="00A72EC9"/>
    <w:rsid w:val="00A751AD"/>
    <w:rsid w:val="00A7594D"/>
    <w:rsid w:val="00A819AF"/>
    <w:rsid w:val="00A81FCE"/>
    <w:rsid w:val="00A82CF5"/>
    <w:rsid w:val="00A82F16"/>
    <w:rsid w:val="00A83927"/>
    <w:rsid w:val="00A83BE5"/>
    <w:rsid w:val="00A85322"/>
    <w:rsid w:val="00A86E64"/>
    <w:rsid w:val="00A872D5"/>
    <w:rsid w:val="00A87F1B"/>
    <w:rsid w:val="00A940CC"/>
    <w:rsid w:val="00A94F5C"/>
    <w:rsid w:val="00A95A3F"/>
    <w:rsid w:val="00A95E1D"/>
    <w:rsid w:val="00A9663B"/>
    <w:rsid w:val="00A97D03"/>
    <w:rsid w:val="00A97F14"/>
    <w:rsid w:val="00AA0CC3"/>
    <w:rsid w:val="00AA1856"/>
    <w:rsid w:val="00AA533E"/>
    <w:rsid w:val="00AA5957"/>
    <w:rsid w:val="00AA6082"/>
    <w:rsid w:val="00AA776E"/>
    <w:rsid w:val="00AA78C2"/>
    <w:rsid w:val="00AB0097"/>
    <w:rsid w:val="00AB0316"/>
    <w:rsid w:val="00AB2220"/>
    <w:rsid w:val="00AB2901"/>
    <w:rsid w:val="00AB535C"/>
    <w:rsid w:val="00AB5853"/>
    <w:rsid w:val="00AB5B03"/>
    <w:rsid w:val="00AB5F60"/>
    <w:rsid w:val="00AC1948"/>
    <w:rsid w:val="00AC2C35"/>
    <w:rsid w:val="00AC37ED"/>
    <w:rsid w:val="00AC4208"/>
    <w:rsid w:val="00AC4582"/>
    <w:rsid w:val="00AC5CF7"/>
    <w:rsid w:val="00AC709F"/>
    <w:rsid w:val="00AC7834"/>
    <w:rsid w:val="00AC7BD4"/>
    <w:rsid w:val="00AD168B"/>
    <w:rsid w:val="00AD25AC"/>
    <w:rsid w:val="00AD285E"/>
    <w:rsid w:val="00AD4D17"/>
    <w:rsid w:val="00AD5105"/>
    <w:rsid w:val="00AD5930"/>
    <w:rsid w:val="00AD5B96"/>
    <w:rsid w:val="00AD6031"/>
    <w:rsid w:val="00AD662A"/>
    <w:rsid w:val="00AD6A16"/>
    <w:rsid w:val="00AD7B05"/>
    <w:rsid w:val="00AE09C4"/>
    <w:rsid w:val="00AE2639"/>
    <w:rsid w:val="00AE2F42"/>
    <w:rsid w:val="00AE40C7"/>
    <w:rsid w:val="00AE48AE"/>
    <w:rsid w:val="00AE5C00"/>
    <w:rsid w:val="00AE78C0"/>
    <w:rsid w:val="00AF1A43"/>
    <w:rsid w:val="00AF27B0"/>
    <w:rsid w:val="00AF3F7E"/>
    <w:rsid w:val="00AF4F1F"/>
    <w:rsid w:val="00AF5A8D"/>
    <w:rsid w:val="00AF5D55"/>
    <w:rsid w:val="00AF61A4"/>
    <w:rsid w:val="00AF6506"/>
    <w:rsid w:val="00B005BE"/>
    <w:rsid w:val="00B02E15"/>
    <w:rsid w:val="00B03CEF"/>
    <w:rsid w:val="00B0459D"/>
    <w:rsid w:val="00B04A8E"/>
    <w:rsid w:val="00B053C5"/>
    <w:rsid w:val="00B11A9F"/>
    <w:rsid w:val="00B12ED3"/>
    <w:rsid w:val="00B142C3"/>
    <w:rsid w:val="00B14CC7"/>
    <w:rsid w:val="00B16992"/>
    <w:rsid w:val="00B206FC"/>
    <w:rsid w:val="00B20A83"/>
    <w:rsid w:val="00B22A52"/>
    <w:rsid w:val="00B2321B"/>
    <w:rsid w:val="00B23FB8"/>
    <w:rsid w:val="00B24C75"/>
    <w:rsid w:val="00B24F4E"/>
    <w:rsid w:val="00B2508A"/>
    <w:rsid w:val="00B25484"/>
    <w:rsid w:val="00B25DFA"/>
    <w:rsid w:val="00B27918"/>
    <w:rsid w:val="00B327FB"/>
    <w:rsid w:val="00B32D52"/>
    <w:rsid w:val="00B32EA6"/>
    <w:rsid w:val="00B32FAB"/>
    <w:rsid w:val="00B34273"/>
    <w:rsid w:val="00B36220"/>
    <w:rsid w:val="00B41718"/>
    <w:rsid w:val="00B41AE5"/>
    <w:rsid w:val="00B41F3D"/>
    <w:rsid w:val="00B4283A"/>
    <w:rsid w:val="00B445EE"/>
    <w:rsid w:val="00B450A0"/>
    <w:rsid w:val="00B459BB"/>
    <w:rsid w:val="00B46146"/>
    <w:rsid w:val="00B462C0"/>
    <w:rsid w:val="00B46C13"/>
    <w:rsid w:val="00B47904"/>
    <w:rsid w:val="00B5559D"/>
    <w:rsid w:val="00B60E88"/>
    <w:rsid w:val="00B61597"/>
    <w:rsid w:val="00B62AD6"/>
    <w:rsid w:val="00B639D4"/>
    <w:rsid w:val="00B6555E"/>
    <w:rsid w:val="00B6567C"/>
    <w:rsid w:val="00B657B9"/>
    <w:rsid w:val="00B67D3C"/>
    <w:rsid w:val="00B702E1"/>
    <w:rsid w:val="00B71278"/>
    <w:rsid w:val="00B712CF"/>
    <w:rsid w:val="00B71623"/>
    <w:rsid w:val="00B72D9F"/>
    <w:rsid w:val="00B73194"/>
    <w:rsid w:val="00B7371A"/>
    <w:rsid w:val="00B74013"/>
    <w:rsid w:val="00B759E5"/>
    <w:rsid w:val="00B76182"/>
    <w:rsid w:val="00B77942"/>
    <w:rsid w:val="00B800AD"/>
    <w:rsid w:val="00B81B03"/>
    <w:rsid w:val="00B82414"/>
    <w:rsid w:val="00B82D7B"/>
    <w:rsid w:val="00B83AF7"/>
    <w:rsid w:val="00B83F77"/>
    <w:rsid w:val="00B911B2"/>
    <w:rsid w:val="00B927E5"/>
    <w:rsid w:val="00B92E9F"/>
    <w:rsid w:val="00B943C6"/>
    <w:rsid w:val="00B94C20"/>
    <w:rsid w:val="00B95040"/>
    <w:rsid w:val="00B951B8"/>
    <w:rsid w:val="00BA1669"/>
    <w:rsid w:val="00BA2B4B"/>
    <w:rsid w:val="00BA46C4"/>
    <w:rsid w:val="00BA4C07"/>
    <w:rsid w:val="00BA77B9"/>
    <w:rsid w:val="00BB02DF"/>
    <w:rsid w:val="00BB0DFD"/>
    <w:rsid w:val="00BB0EF6"/>
    <w:rsid w:val="00BB18EC"/>
    <w:rsid w:val="00BB3B96"/>
    <w:rsid w:val="00BB49B4"/>
    <w:rsid w:val="00BB5519"/>
    <w:rsid w:val="00BB55B1"/>
    <w:rsid w:val="00BC077F"/>
    <w:rsid w:val="00BC19FC"/>
    <w:rsid w:val="00BC1DCB"/>
    <w:rsid w:val="00BC3AE6"/>
    <w:rsid w:val="00BC45B8"/>
    <w:rsid w:val="00BC6AB1"/>
    <w:rsid w:val="00BC7BD5"/>
    <w:rsid w:val="00BD14AC"/>
    <w:rsid w:val="00BD24AC"/>
    <w:rsid w:val="00BD3E1C"/>
    <w:rsid w:val="00BD4E48"/>
    <w:rsid w:val="00BD50A5"/>
    <w:rsid w:val="00BD5188"/>
    <w:rsid w:val="00BD7A81"/>
    <w:rsid w:val="00BE1CCA"/>
    <w:rsid w:val="00BE210D"/>
    <w:rsid w:val="00BE2F9E"/>
    <w:rsid w:val="00BE319D"/>
    <w:rsid w:val="00BE3297"/>
    <w:rsid w:val="00BE6E81"/>
    <w:rsid w:val="00BE76AE"/>
    <w:rsid w:val="00BF0192"/>
    <w:rsid w:val="00BF326C"/>
    <w:rsid w:val="00BF546C"/>
    <w:rsid w:val="00BF58C9"/>
    <w:rsid w:val="00BF5F12"/>
    <w:rsid w:val="00BF69C0"/>
    <w:rsid w:val="00BF7B70"/>
    <w:rsid w:val="00C018C4"/>
    <w:rsid w:val="00C028B5"/>
    <w:rsid w:val="00C0350E"/>
    <w:rsid w:val="00C0508D"/>
    <w:rsid w:val="00C055A1"/>
    <w:rsid w:val="00C062F4"/>
    <w:rsid w:val="00C06BE4"/>
    <w:rsid w:val="00C06D7E"/>
    <w:rsid w:val="00C072F2"/>
    <w:rsid w:val="00C079A8"/>
    <w:rsid w:val="00C11485"/>
    <w:rsid w:val="00C1175D"/>
    <w:rsid w:val="00C11FDD"/>
    <w:rsid w:val="00C15998"/>
    <w:rsid w:val="00C15D83"/>
    <w:rsid w:val="00C16274"/>
    <w:rsid w:val="00C2004C"/>
    <w:rsid w:val="00C213EC"/>
    <w:rsid w:val="00C21A83"/>
    <w:rsid w:val="00C22526"/>
    <w:rsid w:val="00C22824"/>
    <w:rsid w:val="00C22885"/>
    <w:rsid w:val="00C22A7C"/>
    <w:rsid w:val="00C22EA8"/>
    <w:rsid w:val="00C233BB"/>
    <w:rsid w:val="00C2341B"/>
    <w:rsid w:val="00C242A9"/>
    <w:rsid w:val="00C265AB"/>
    <w:rsid w:val="00C27B62"/>
    <w:rsid w:val="00C27BED"/>
    <w:rsid w:val="00C30ADF"/>
    <w:rsid w:val="00C30FF7"/>
    <w:rsid w:val="00C31187"/>
    <w:rsid w:val="00C33318"/>
    <w:rsid w:val="00C34156"/>
    <w:rsid w:val="00C343A7"/>
    <w:rsid w:val="00C34494"/>
    <w:rsid w:val="00C34C8F"/>
    <w:rsid w:val="00C3501E"/>
    <w:rsid w:val="00C362F9"/>
    <w:rsid w:val="00C36A56"/>
    <w:rsid w:val="00C41B6D"/>
    <w:rsid w:val="00C42953"/>
    <w:rsid w:val="00C42980"/>
    <w:rsid w:val="00C430FA"/>
    <w:rsid w:val="00C43891"/>
    <w:rsid w:val="00C442C8"/>
    <w:rsid w:val="00C4527C"/>
    <w:rsid w:val="00C46153"/>
    <w:rsid w:val="00C47319"/>
    <w:rsid w:val="00C505A8"/>
    <w:rsid w:val="00C51586"/>
    <w:rsid w:val="00C515B8"/>
    <w:rsid w:val="00C52497"/>
    <w:rsid w:val="00C52FD5"/>
    <w:rsid w:val="00C54790"/>
    <w:rsid w:val="00C55D00"/>
    <w:rsid w:val="00C57EAE"/>
    <w:rsid w:val="00C60F92"/>
    <w:rsid w:val="00C61D78"/>
    <w:rsid w:val="00C62CC3"/>
    <w:rsid w:val="00C63016"/>
    <w:rsid w:val="00C63C47"/>
    <w:rsid w:val="00C643FC"/>
    <w:rsid w:val="00C64628"/>
    <w:rsid w:val="00C66AA7"/>
    <w:rsid w:val="00C7067C"/>
    <w:rsid w:val="00C70A5B"/>
    <w:rsid w:val="00C70C66"/>
    <w:rsid w:val="00C7106B"/>
    <w:rsid w:val="00C73AE3"/>
    <w:rsid w:val="00C747B7"/>
    <w:rsid w:val="00C7727D"/>
    <w:rsid w:val="00C77F20"/>
    <w:rsid w:val="00C80120"/>
    <w:rsid w:val="00C809D5"/>
    <w:rsid w:val="00C81B31"/>
    <w:rsid w:val="00C83AAF"/>
    <w:rsid w:val="00C83DA7"/>
    <w:rsid w:val="00C84C17"/>
    <w:rsid w:val="00C84F9A"/>
    <w:rsid w:val="00C86B44"/>
    <w:rsid w:val="00C87237"/>
    <w:rsid w:val="00C8795A"/>
    <w:rsid w:val="00C87A06"/>
    <w:rsid w:val="00C87F67"/>
    <w:rsid w:val="00C9001F"/>
    <w:rsid w:val="00C902E9"/>
    <w:rsid w:val="00C92417"/>
    <w:rsid w:val="00C9599F"/>
    <w:rsid w:val="00C95D98"/>
    <w:rsid w:val="00C97788"/>
    <w:rsid w:val="00CA06B6"/>
    <w:rsid w:val="00CA2198"/>
    <w:rsid w:val="00CA2236"/>
    <w:rsid w:val="00CA508F"/>
    <w:rsid w:val="00CA5469"/>
    <w:rsid w:val="00CA5FBA"/>
    <w:rsid w:val="00CB0675"/>
    <w:rsid w:val="00CB0CF0"/>
    <w:rsid w:val="00CB336E"/>
    <w:rsid w:val="00CB41DE"/>
    <w:rsid w:val="00CB42A0"/>
    <w:rsid w:val="00CB437F"/>
    <w:rsid w:val="00CB7A25"/>
    <w:rsid w:val="00CC0E97"/>
    <w:rsid w:val="00CC16C3"/>
    <w:rsid w:val="00CC2A7D"/>
    <w:rsid w:val="00CC4489"/>
    <w:rsid w:val="00CC5C38"/>
    <w:rsid w:val="00CC622A"/>
    <w:rsid w:val="00CC6687"/>
    <w:rsid w:val="00CC7512"/>
    <w:rsid w:val="00CD0628"/>
    <w:rsid w:val="00CD3143"/>
    <w:rsid w:val="00CD3258"/>
    <w:rsid w:val="00CD499F"/>
    <w:rsid w:val="00CD5299"/>
    <w:rsid w:val="00CD5EBA"/>
    <w:rsid w:val="00CD6088"/>
    <w:rsid w:val="00CD6F97"/>
    <w:rsid w:val="00CD735E"/>
    <w:rsid w:val="00CE0295"/>
    <w:rsid w:val="00CE0B9A"/>
    <w:rsid w:val="00CE1889"/>
    <w:rsid w:val="00CE3B45"/>
    <w:rsid w:val="00CE4F07"/>
    <w:rsid w:val="00CF0CF8"/>
    <w:rsid w:val="00CF12A5"/>
    <w:rsid w:val="00CF3AA0"/>
    <w:rsid w:val="00CF464A"/>
    <w:rsid w:val="00CF4BD4"/>
    <w:rsid w:val="00CF4C02"/>
    <w:rsid w:val="00CF4E94"/>
    <w:rsid w:val="00CF5679"/>
    <w:rsid w:val="00CF59F7"/>
    <w:rsid w:val="00CF7CC6"/>
    <w:rsid w:val="00D00281"/>
    <w:rsid w:val="00D01D23"/>
    <w:rsid w:val="00D027F0"/>
    <w:rsid w:val="00D04349"/>
    <w:rsid w:val="00D04D58"/>
    <w:rsid w:val="00D04E94"/>
    <w:rsid w:val="00D05F35"/>
    <w:rsid w:val="00D06877"/>
    <w:rsid w:val="00D07761"/>
    <w:rsid w:val="00D11EAF"/>
    <w:rsid w:val="00D13BCA"/>
    <w:rsid w:val="00D1573D"/>
    <w:rsid w:val="00D15F78"/>
    <w:rsid w:val="00D16645"/>
    <w:rsid w:val="00D21284"/>
    <w:rsid w:val="00D2155F"/>
    <w:rsid w:val="00D23A96"/>
    <w:rsid w:val="00D23AF7"/>
    <w:rsid w:val="00D2469E"/>
    <w:rsid w:val="00D250C5"/>
    <w:rsid w:val="00D264F5"/>
    <w:rsid w:val="00D2690D"/>
    <w:rsid w:val="00D26DD4"/>
    <w:rsid w:val="00D274D7"/>
    <w:rsid w:val="00D2763B"/>
    <w:rsid w:val="00D31A78"/>
    <w:rsid w:val="00D33209"/>
    <w:rsid w:val="00D36014"/>
    <w:rsid w:val="00D3604C"/>
    <w:rsid w:val="00D36470"/>
    <w:rsid w:val="00D36AFB"/>
    <w:rsid w:val="00D40059"/>
    <w:rsid w:val="00D42546"/>
    <w:rsid w:val="00D42C91"/>
    <w:rsid w:val="00D42DAF"/>
    <w:rsid w:val="00D45600"/>
    <w:rsid w:val="00D46132"/>
    <w:rsid w:val="00D4637D"/>
    <w:rsid w:val="00D47D41"/>
    <w:rsid w:val="00D50278"/>
    <w:rsid w:val="00D52425"/>
    <w:rsid w:val="00D52CCF"/>
    <w:rsid w:val="00D53DB8"/>
    <w:rsid w:val="00D55473"/>
    <w:rsid w:val="00D55999"/>
    <w:rsid w:val="00D56B60"/>
    <w:rsid w:val="00D56D18"/>
    <w:rsid w:val="00D604C3"/>
    <w:rsid w:val="00D61645"/>
    <w:rsid w:val="00D61AF4"/>
    <w:rsid w:val="00D62E2C"/>
    <w:rsid w:val="00D639E7"/>
    <w:rsid w:val="00D641DC"/>
    <w:rsid w:val="00D64E99"/>
    <w:rsid w:val="00D664C5"/>
    <w:rsid w:val="00D66FBA"/>
    <w:rsid w:val="00D67585"/>
    <w:rsid w:val="00D700D4"/>
    <w:rsid w:val="00D702C9"/>
    <w:rsid w:val="00D71612"/>
    <w:rsid w:val="00D71D8F"/>
    <w:rsid w:val="00D72306"/>
    <w:rsid w:val="00D742B3"/>
    <w:rsid w:val="00D74C01"/>
    <w:rsid w:val="00D75119"/>
    <w:rsid w:val="00D76C2E"/>
    <w:rsid w:val="00D771BA"/>
    <w:rsid w:val="00D77274"/>
    <w:rsid w:val="00D77461"/>
    <w:rsid w:val="00D8119A"/>
    <w:rsid w:val="00D8195A"/>
    <w:rsid w:val="00D833C4"/>
    <w:rsid w:val="00D85B9D"/>
    <w:rsid w:val="00D85E1F"/>
    <w:rsid w:val="00D864F0"/>
    <w:rsid w:val="00D87D4D"/>
    <w:rsid w:val="00D87D92"/>
    <w:rsid w:val="00D87F8B"/>
    <w:rsid w:val="00D90621"/>
    <w:rsid w:val="00D94FF3"/>
    <w:rsid w:val="00D95F11"/>
    <w:rsid w:val="00D96105"/>
    <w:rsid w:val="00DA065D"/>
    <w:rsid w:val="00DA19CC"/>
    <w:rsid w:val="00DA1B7B"/>
    <w:rsid w:val="00DA24BD"/>
    <w:rsid w:val="00DA30DF"/>
    <w:rsid w:val="00DA4EE6"/>
    <w:rsid w:val="00DA7616"/>
    <w:rsid w:val="00DA76A8"/>
    <w:rsid w:val="00DB20A3"/>
    <w:rsid w:val="00DB2C4D"/>
    <w:rsid w:val="00DB5994"/>
    <w:rsid w:val="00DC128C"/>
    <w:rsid w:val="00DC1F80"/>
    <w:rsid w:val="00DC2C57"/>
    <w:rsid w:val="00DC34D7"/>
    <w:rsid w:val="00DC3BA5"/>
    <w:rsid w:val="00DC4A12"/>
    <w:rsid w:val="00DC5BE7"/>
    <w:rsid w:val="00DC7E2E"/>
    <w:rsid w:val="00DD0056"/>
    <w:rsid w:val="00DD01BF"/>
    <w:rsid w:val="00DD1338"/>
    <w:rsid w:val="00DD21FF"/>
    <w:rsid w:val="00DD2842"/>
    <w:rsid w:val="00DD318C"/>
    <w:rsid w:val="00DD3F3C"/>
    <w:rsid w:val="00DD492C"/>
    <w:rsid w:val="00DD4BF4"/>
    <w:rsid w:val="00DD4F4A"/>
    <w:rsid w:val="00DD7A74"/>
    <w:rsid w:val="00DE0E73"/>
    <w:rsid w:val="00DE111A"/>
    <w:rsid w:val="00DE1BF5"/>
    <w:rsid w:val="00DE2FF6"/>
    <w:rsid w:val="00DE3343"/>
    <w:rsid w:val="00DE3534"/>
    <w:rsid w:val="00DE3BEB"/>
    <w:rsid w:val="00DE547B"/>
    <w:rsid w:val="00DF4BD2"/>
    <w:rsid w:val="00DF4EF6"/>
    <w:rsid w:val="00DF60E9"/>
    <w:rsid w:val="00DF6DAF"/>
    <w:rsid w:val="00DF6E88"/>
    <w:rsid w:val="00DF79E0"/>
    <w:rsid w:val="00E01697"/>
    <w:rsid w:val="00E047D4"/>
    <w:rsid w:val="00E052EC"/>
    <w:rsid w:val="00E06A1A"/>
    <w:rsid w:val="00E06DE0"/>
    <w:rsid w:val="00E12445"/>
    <w:rsid w:val="00E1270A"/>
    <w:rsid w:val="00E132C2"/>
    <w:rsid w:val="00E13691"/>
    <w:rsid w:val="00E14827"/>
    <w:rsid w:val="00E1686E"/>
    <w:rsid w:val="00E17E93"/>
    <w:rsid w:val="00E17EC8"/>
    <w:rsid w:val="00E204DE"/>
    <w:rsid w:val="00E21553"/>
    <w:rsid w:val="00E21672"/>
    <w:rsid w:val="00E22752"/>
    <w:rsid w:val="00E228F4"/>
    <w:rsid w:val="00E24163"/>
    <w:rsid w:val="00E24723"/>
    <w:rsid w:val="00E26C09"/>
    <w:rsid w:val="00E26F8C"/>
    <w:rsid w:val="00E2760F"/>
    <w:rsid w:val="00E27619"/>
    <w:rsid w:val="00E3069D"/>
    <w:rsid w:val="00E312A4"/>
    <w:rsid w:val="00E32B40"/>
    <w:rsid w:val="00E3338E"/>
    <w:rsid w:val="00E342CB"/>
    <w:rsid w:val="00E35424"/>
    <w:rsid w:val="00E40E7D"/>
    <w:rsid w:val="00E4348F"/>
    <w:rsid w:val="00E43CF1"/>
    <w:rsid w:val="00E43E53"/>
    <w:rsid w:val="00E4468E"/>
    <w:rsid w:val="00E451D2"/>
    <w:rsid w:val="00E46AD8"/>
    <w:rsid w:val="00E47618"/>
    <w:rsid w:val="00E5026A"/>
    <w:rsid w:val="00E504F2"/>
    <w:rsid w:val="00E54E04"/>
    <w:rsid w:val="00E554A0"/>
    <w:rsid w:val="00E5594F"/>
    <w:rsid w:val="00E55A31"/>
    <w:rsid w:val="00E56DFB"/>
    <w:rsid w:val="00E5728F"/>
    <w:rsid w:val="00E57B05"/>
    <w:rsid w:val="00E57F1C"/>
    <w:rsid w:val="00E61605"/>
    <w:rsid w:val="00E61B4C"/>
    <w:rsid w:val="00E63D3E"/>
    <w:rsid w:val="00E643B9"/>
    <w:rsid w:val="00E64935"/>
    <w:rsid w:val="00E64B90"/>
    <w:rsid w:val="00E67235"/>
    <w:rsid w:val="00E674B2"/>
    <w:rsid w:val="00E677C1"/>
    <w:rsid w:val="00E70D43"/>
    <w:rsid w:val="00E726DB"/>
    <w:rsid w:val="00E72F9A"/>
    <w:rsid w:val="00E73C3D"/>
    <w:rsid w:val="00E75934"/>
    <w:rsid w:val="00E76A93"/>
    <w:rsid w:val="00E77424"/>
    <w:rsid w:val="00E7789E"/>
    <w:rsid w:val="00E8155F"/>
    <w:rsid w:val="00E81EE4"/>
    <w:rsid w:val="00E828CA"/>
    <w:rsid w:val="00E84155"/>
    <w:rsid w:val="00E84962"/>
    <w:rsid w:val="00E84E86"/>
    <w:rsid w:val="00E86BC3"/>
    <w:rsid w:val="00E87BB6"/>
    <w:rsid w:val="00E902C3"/>
    <w:rsid w:val="00E90388"/>
    <w:rsid w:val="00E90E56"/>
    <w:rsid w:val="00E90E65"/>
    <w:rsid w:val="00E91706"/>
    <w:rsid w:val="00E92C64"/>
    <w:rsid w:val="00E93077"/>
    <w:rsid w:val="00E93A8D"/>
    <w:rsid w:val="00E9477B"/>
    <w:rsid w:val="00E9506E"/>
    <w:rsid w:val="00E964B2"/>
    <w:rsid w:val="00E96CEA"/>
    <w:rsid w:val="00E96FE7"/>
    <w:rsid w:val="00EA07B7"/>
    <w:rsid w:val="00EA38E7"/>
    <w:rsid w:val="00EA4250"/>
    <w:rsid w:val="00EA4E53"/>
    <w:rsid w:val="00EA5045"/>
    <w:rsid w:val="00EA6923"/>
    <w:rsid w:val="00EA6FC0"/>
    <w:rsid w:val="00EB00B9"/>
    <w:rsid w:val="00EB146B"/>
    <w:rsid w:val="00EB19E9"/>
    <w:rsid w:val="00EB3A20"/>
    <w:rsid w:val="00EB3B34"/>
    <w:rsid w:val="00EB4293"/>
    <w:rsid w:val="00EB68E2"/>
    <w:rsid w:val="00EB7D83"/>
    <w:rsid w:val="00EC297B"/>
    <w:rsid w:val="00EC40BC"/>
    <w:rsid w:val="00EC64F3"/>
    <w:rsid w:val="00EC65B2"/>
    <w:rsid w:val="00EC7AB8"/>
    <w:rsid w:val="00ED07E3"/>
    <w:rsid w:val="00ED13FA"/>
    <w:rsid w:val="00ED4E67"/>
    <w:rsid w:val="00ED50CB"/>
    <w:rsid w:val="00ED6149"/>
    <w:rsid w:val="00ED61FD"/>
    <w:rsid w:val="00EE0084"/>
    <w:rsid w:val="00EE0144"/>
    <w:rsid w:val="00EE12FF"/>
    <w:rsid w:val="00EE2559"/>
    <w:rsid w:val="00EE262C"/>
    <w:rsid w:val="00EE284B"/>
    <w:rsid w:val="00EE2B77"/>
    <w:rsid w:val="00EE300C"/>
    <w:rsid w:val="00EE3683"/>
    <w:rsid w:val="00EE392E"/>
    <w:rsid w:val="00EE59E3"/>
    <w:rsid w:val="00EE5CF8"/>
    <w:rsid w:val="00EE69C5"/>
    <w:rsid w:val="00EF0035"/>
    <w:rsid w:val="00EF080C"/>
    <w:rsid w:val="00EF1D09"/>
    <w:rsid w:val="00EF2217"/>
    <w:rsid w:val="00EF373F"/>
    <w:rsid w:val="00EF3B6E"/>
    <w:rsid w:val="00EF5A7D"/>
    <w:rsid w:val="00EF5CE9"/>
    <w:rsid w:val="00EF6C5A"/>
    <w:rsid w:val="00EF6D1B"/>
    <w:rsid w:val="00EF6E8E"/>
    <w:rsid w:val="00EF78AD"/>
    <w:rsid w:val="00EF7A79"/>
    <w:rsid w:val="00F00A60"/>
    <w:rsid w:val="00F023F3"/>
    <w:rsid w:val="00F0345E"/>
    <w:rsid w:val="00F0394B"/>
    <w:rsid w:val="00F04BD1"/>
    <w:rsid w:val="00F05197"/>
    <w:rsid w:val="00F063D8"/>
    <w:rsid w:val="00F1001C"/>
    <w:rsid w:val="00F10150"/>
    <w:rsid w:val="00F11185"/>
    <w:rsid w:val="00F125F8"/>
    <w:rsid w:val="00F12C7E"/>
    <w:rsid w:val="00F130C1"/>
    <w:rsid w:val="00F132E0"/>
    <w:rsid w:val="00F1650A"/>
    <w:rsid w:val="00F16C4E"/>
    <w:rsid w:val="00F17108"/>
    <w:rsid w:val="00F206FB"/>
    <w:rsid w:val="00F21838"/>
    <w:rsid w:val="00F21E86"/>
    <w:rsid w:val="00F222AC"/>
    <w:rsid w:val="00F222FF"/>
    <w:rsid w:val="00F22522"/>
    <w:rsid w:val="00F238A7"/>
    <w:rsid w:val="00F23C95"/>
    <w:rsid w:val="00F24527"/>
    <w:rsid w:val="00F25144"/>
    <w:rsid w:val="00F253D3"/>
    <w:rsid w:val="00F255D7"/>
    <w:rsid w:val="00F25E77"/>
    <w:rsid w:val="00F26821"/>
    <w:rsid w:val="00F26D62"/>
    <w:rsid w:val="00F30D70"/>
    <w:rsid w:val="00F31981"/>
    <w:rsid w:val="00F31A62"/>
    <w:rsid w:val="00F32630"/>
    <w:rsid w:val="00F32687"/>
    <w:rsid w:val="00F32694"/>
    <w:rsid w:val="00F34AEB"/>
    <w:rsid w:val="00F370F6"/>
    <w:rsid w:val="00F40679"/>
    <w:rsid w:val="00F40FB6"/>
    <w:rsid w:val="00F41DEB"/>
    <w:rsid w:val="00F41F96"/>
    <w:rsid w:val="00F42982"/>
    <w:rsid w:val="00F439DD"/>
    <w:rsid w:val="00F43D48"/>
    <w:rsid w:val="00F4404F"/>
    <w:rsid w:val="00F44089"/>
    <w:rsid w:val="00F44622"/>
    <w:rsid w:val="00F44908"/>
    <w:rsid w:val="00F45D21"/>
    <w:rsid w:val="00F46F4D"/>
    <w:rsid w:val="00F500D7"/>
    <w:rsid w:val="00F50D6A"/>
    <w:rsid w:val="00F50FB3"/>
    <w:rsid w:val="00F51E58"/>
    <w:rsid w:val="00F52804"/>
    <w:rsid w:val="00F54103"/>
    <w:rsid w:val="00F55CBE"/>
    <w:rsid w:val="00F56526"/>
    <w:rsid w:val="00F57498"/>
    <w:rsid w:val="00F610D9"/>
    <w:rsid w:val="00F64E0C"/>
    <w:rsid w:val="00F66A08"/>
    <w:rsid w:val="00F70A11"/>
    <w:rsid w:val="00F73425"/>
    <w:rsid w:val="00F738CB"/>
    <w:rsid w:val="00F74CC3"/>
    <w:rsid w:val="00F75759"/>
    <w:rsid w:val="00F805D9"/>
    <w:rsid w:val="00F81777"/>
    <w:rsid w:val="00F8309A"/>
    <w:rsid w:val="00F830B5"/>
    <w:rsid w:val="00F835A5"/>
    <w:rsid w:val="00F83CD9"/>
    <w:rsid w:val="00F84B71"/>
    <w:rsid w:val="00F85DBC"/>
    <w:rsid w:val="00F8683F"/>
    <w:rsid w:val="00F8685E"/>
    <w:rsid w:val="00F86AA9"/>
    <w:rsid w:val="00F87ED3"/>
    <w:rsid w:val="00F900A4"/>
    <w:rsid w:val="00F90CC0"/>
    <w:rsid w:val="00F90DB2"/>
    <w:rsid w:val="00F9128C"/>
    <w:rsid w:val="00F91CDE"/>
    <w:rsid w:val="00F91F6B"/>
    <w:rsid w:val="00F930A7"/>
    <w:rsid w:val="00F93C4A"/>
    <w:rsid w:val="00F94BDB"/>
    <w:rsid w:val="00FA034E"/>
    <w:rsid w:val="00FA057F"/>
    <w:rsid w:val="00FA0A0F"/>
    <w:rsid w:val="00FA29C2"/>
    <w:rsid w:val="00FA3165"/>
    <w:rsid w:val="00FA4470"/>
    <w:rsid w:val="00FA496F"/>
    <w:rsid w:val="00FB0EED"/>
    <w:rsid w:val="00FB1166"/>
    <w:rsid w:val="00FB12A9"/>
    <w:rsid w:val="00FB181C"/>
    <w:rsid w:val="00FB2DB7"/>
    <w:rsid w:val="00FB5392"/>
    <w:rsid w:val="00FB5D87"/>
    <w:rsid w:val="00FB65D6"/>
    <w:rsid w:val="00FB7BA4"/>
    <w:rsid w:val="00FC007F"/>
    <w:rsid w:val="00FC11FA"/>
    <w:rsid w:val="00FC1DDD"/>
    <w:rsid w:val="00FC2D06"/>
    <w:rsid w:val="00FC37D5"/>
    <w:rsid w:val="00FC3BA4"/>
    <w:rsid w:val="00FC491A"/>
    <w:rsid w:val="00FC4A8C"/>
    <w:rsid w:val="00FC4C9D"/>
    <w:rsid w:val="00FC6FEA"/>
    <w:rsid w:val="00FC7422"/>
    <w:rsid w:val="00FD09B4"/>
    <w:rsid w:val="00FD19C3"/>
    <w:rsid w:val="00FD2488"/>
    <w:rsid w:val="00FD25BA"/>
    <w:rsid w:val="00FD26F2"/>
    <w:rsid w:val="00FD4A14"/>
    <w:rsid w:val="00FD55F1"/>
    <w:rsid w:val="00FD5B37"/>
    <w:rsid w:val="00FD5BB2"/>
    <w:rsid w:val="00FD6C4E"/>
    <w:rsid w:val="00FD736A"/>
    <w:rsid w:val="00FE13E2"/>
    <w:rsid w:val="00FE1869"/>
    <w:rsid w:val="00FE2858"/>
    <w:rsid w:val="00FE2EB5"/>
    <w:rsid w:val="00FE3570"/>
    <w:rsid w:val="00FE3DAB"/>
    <w:rsid w:val="00FE4824"/>
    <w:rsid w:val="00FE4BB2"/>
    <w:rsid w:val="00FE5097"/>
    <w:rsid w:val="00FE5BBB"/>
    <w:rsid w:val="00FE6074"/>
    <w:rsid w:val="00FE65B4"/>
    <w:rsid w:val="00FE6949"/>
    <w:rsid w:val="00FF169A"/>
    <w:rsid w:val="00FF27B9"/>
    <w:rsid w:val="00FF3132"/>
    <w:rsid w:val="00FF7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E7E30"/>
  <w15:docId w15:val="{3715791A-7FF7-4F01-968E-D9B0E4A8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344A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qFormat/>
    <w:rsid w:val="00A6104B"/>
    <w:pPr>
      <w:keepNext/>
      <w:spacing w:before="240" w:after="60" w:line="240" w:lineRule="auto"/>
      <w:outlineLvl w:val="0"/>
    </w:pPr>
    <w:rPr>
      <w:rFonts w:ascii="Univers 55" w:eastAsia="Times New Roman" w:hAnsi="Univers 55"/>
      <w:b/>
      <w:kern w:val="28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104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1727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qFormat/>
    <w:rsid w:val="00A6104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A6104B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A6104B"/>
    <w:p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6104B"/>
    <w:rPr>
      <w:rFonts w:ascii="Univers 55" w:eastAsia="Times New Roman" w:hAnsi="Univers 55" w:cs="Times New Roman"/>
      <w:b/>
      <w:kern w:val="28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104B"/>
    <w:rPr>
      <w:rFonts w:ascii="Arial" w:eastAsia="Times New Roman" w:hAnsi="Arial" w:cs="Arial"/>
      <w:b/>
      <w:b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6104B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6104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A6104B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link w:val="Intestazione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A6104B"/>
    <w:pPr>
      <w:tabs>
        <w:tab w:val="left" w:pos="6000"/>
      </w:tabs>
      <w:spacing w:after="0" w:line="280" w:lineRule="exact"/>
      <w:ind w:left="3700" w:hanging="1100"/>
      <w:jc w:val="both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6104B"/>
    <w:pPr>
      <w:tabs>
        <w:tab w:val="left" w:pos="-1843"/>
      </w:tabs>
      <w:spacing w:after="120" w:line="240" w:lineRule="auto"/>
      <w:jc w:val="both"/>
    </w:pPr>
    <w:rPr>
      <w:rFonts w:ascii="Tahoma" w:eastAsia="Times New Roman" w:hAnsi="Tahoma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6104B"/>
    <w:rPr>
      <w:rFonts w:ascii="Tahoma" w:eastAsia="Times New Roman" w:hAnsi="Tahoma" w:cs="Times New Roman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Collegamentoipertestuale">
    <w:name w:val="Hyperlink"/>
    <w:rsid w:val="00A6104B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A6104B"/>
    <w:pPr>
      <w:overflowPunct w:val="0"/>
      <w:autoSpaceDE w:val="0"/>
      <w:autoSpaceDN w:val="0"/>
      <w:adjustRightInd w:val="0"/>
      <w:spacing w:before="30" w:after="30" w:line="240" w:lineRule="auto"/>
      <w:ind w:firstLine="567"/>
      <w:jc w:val="both"/>
      <w:textAlignment w:val="baseline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A6104B"/>
    <w:rPr>
      <w:rFonts w:ascii="Arial" w:eastAsia="Times New Roman" w:hAnsi="Arial" w:cs="Times New Roman"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styleId="Testonormale">
    <w:name w:val="Plain Text"/>
    <w:basedOn w:val="Normale"/>
    <w:link w:val="TestonormaleCarattere"/>
    <w:rsid w:val="00A6104B"/>
    <w:pPr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A6104B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6104B"/>
    <w:pPr>
      <w:spacing w:after="0" w:line="240" w:lineRule="auto"/>
      <w:jc w:val="center"/>
    </w:pPr>
    <w:rPr>
      <w:rFonts w:ascii="Lucida Sans Unicode" w:eastAsia="Times New Roman" w:hAnsi="Lucida Sans Unicode"/>
      <w:b/>
      <w:bCs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A6104B"/>
    <w:rPr>
      <w:rFonts w:ascii="Lucida Sans Unicode" w:eastAsia="Times New Roman" w:hAnsi="Lucida Sans Unicode" w:cs="Times New Roman"/>
      <w:b/>
      <w:bCs/>
      <w:szCs w:val="20"/>
      <w:lang w:eastAsia="it-IT"/>
    </w:rPr>
  </w:style>
  <w:style w:type="paragraph" w:customStyle="1" w:styleId="Testopredefinito">
    <w:name w:val="Testo predefinito"/>
    <w:basedOn w:val="Normale"/>
    <w:rsid w:val="00A610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" w:eastAsia="Times New Roman" w:hAnsi="CG Times"/>
      <w:sz w:val="24"/>
      <w:szCs w:val="24"/>
      <w:lang w:val="en-US" w:eastAsia="it-IT"/>
    </w:rPr>
  </w:style>
  <w:style w:type="character" w:customStyle="1" w:styleId="stilemessaggiodipostaelettronica18">
    <w:name w:val="stilemessaggiodipostaelettronica18"/>
    <w:semiHidden/>
    <w:rsid w:val="00A6104B"/>
    <w:rPr>
      <w:rFonts w:ascii="Arial" w:hAnsi="Arial" w:cs="Arial" w:hint="default"/>
      <w:color w:val="auto"/>
      <w:sz w:val="20"/>
      <w:szCs w:val="20"/>
    </w:rPr>
  </w:style>
  <w:style w:type="paragraph" w:customStyle="1" w:styleId="NORMALEGIUSTIFICATO">
    <w:name w:val="NORMALE GIUSTIFICATO"/>
    <w:rsid w:val="00A6104B"/>
    <w:pPr>
      <w:spacing w:before="240" w:after="0" w:line="240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rsid w:val="00A6104B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A6104B"/>
    <w:rPr>
      <w:rFonts w:ascii="Tahoma" w:eastAsia="Times New Roman" w:hAnsi="Tahoma" w:cs="Tahoma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rsid w:val="00A6104B"/>
    <w:pPr>
      <w:spacing w:after="120" w:line="240" w:lineRule="auto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customStyle="1" w:styleId="Char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">
    <w:name w:val="Carattere Carattere Carattere Carattere"/>
    <w:basedOn w:val="Normale"/>
    <w:rsid w:val="00A6104B"/>
    <w:pPr>
      <w:spacing w:after="160" w:line="240" w:lineRule="exact"/>
      <w:jc w:val="both"/>
    </w:pPr>
    <w:rPr>
      <w:rFonts w:ascii="Tahoma" w:eastAsia="Times New Roman" w:hAnsi="Tahoma"/>
      <w:sz w:val="20"/>
      <w:szCs w:val="20"/>
      <w:lang w:val="en-US"/>
    </w:rPr>
  </w:style>
  <w:style w:type="character" w:styleId="Enfasigrassetto">
    <w:name w:val="Strong"/>
    <w:uiPriority w:val="22"/>
    <w:qFormat/>
    <w:rsid w:val="00A6104B"/>
    <w:rPr>
      <w:b/>
      <w:bCs/>
    </w:rPr>
  </w:style>
  <w:style w:type="paragraph" w:customStyle="1" w:styleId="aoSpecial">
    <w:name w:val="aoSpecial"/>
    <w:basedOn w:val="Normale"/>
    <w:rsid w:val="00A6104B"/>
    <w:pPr>
      <w:spacing w:before="220" w:after="440" w:line="240" w:lineRule="auto"/>
      <w:jc w:val="both"/>
    </w:pPr>
    <w:rPr>
      <w:rFonts w:ascii="Times New Roman" w:eastAsia="Times New Roman" w:hAnsi="Times New Roman"/>
      <w:b/>
      <w:caps/>
      <w:szCs w:val="20"/>
      <w:lang w:val="pl-PL" w:eastAsia="it-IT"/>
    </w:rPr>
  </w:style>
  <w:style w:type="character" w:styleId="Numeropagina">
    <w:name w:val="page number"/>
    <w:basedOn w:val="Carpredefinitoparagrafo"/>
    <w:rsid w:val="00A6104B"/>
  </w:style>
  <w:style w:type="paragraph" w:customStyle="1" w:styleId="sche3">
    <w:name w:val="sche_3"/>
    <w:rsid w:val="00A6104B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table" w:styleId="Grigliatabella">
    <w:name w:val="Table Grid"/>
    <w:basedOn w:val="Tabellanormale"/>
    <w:uiPriority w:val="59"/>
    <w:rsid w:val="00A61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rsid w:val="00A610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A6104B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A6104B"/>
    <w:pPr>
      <w:spacing w:after="0" w:line="240" w:lineRule="auto"/>
    </w:pPr>
    <w:rPr>
      <w:rFonts w:ascii="Univers 55" w:eastAsia="Times New Roman" w:hAnsi="Univers 55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A6104B"/>
    <w:rPr>
      <w:rFonts w:ascii="Univers 55" w:eastAsia="Times New Roman" w:hAnsi="Univers 55" w:cs="Times New Roman"/>
      <w:sz w:val="20"/>
      <w:szCs w:val="20"/>
    </w:rPr>
  </w:style>
  <w:style w:type="character" w:styleId="Rimandonotaapidipagina">
    <w:name w:val="footnote reference"/>
    <w:rsid w:val="00A6104B"/>
    <w:rPr>
      <w:vertAlign w:val="superscript"/>
    </w:rPr>
  </w:style>
  <w:style w:type="paragraph" w:customStyle="1" w:styleId="Char0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">
    <w:name w:val="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Paragrafo">
    <w:name w:val="Paragrafo"/>
    <w:basedOn w:val="Normale"/>
    <w:rsid w:val="00A6104B"/>
    <w:pPr>
      <w:spacing w:after="0" w:line="240" w:lineRule="auto"/>
      <w:ind w:left="426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Default">
    <w:name w:val="Default"/>
    <w:rsid w:val="00A6104B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paragraph" w:customStyle="1" w:styleId="CharCharCarattereCarattereCharCharCarattereCarattereCarattereCarattereCarattereCarattereCarattereCarattereCarattere">
    <w:name w:val="Char Char Carattere Carattere Char Char Carattere Carattere 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0">
    <w:name w:val="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1">
    <w:name w:val="Carattere1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1Carattere">
    <w:name w:val="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Sommario1"/>
    <w:rsid w:val="00A6104B"/>
    <w:pPr>
      <w:widowControl w:val="0"/>
      <w:ind w:firstLine="851"/>
      <w:jc w:val="both"/>
    </w:pPr>
    <w:rPr>
      <w:rFonts w:ascii="Arial" w:hAnsi="Arial"/>
      <w:sz w:val="28"/>
    </w:rPr>
  </w:style>
  <w:style w:type="paragraph" w:styleId="Sommario1">
    <w:name w:val="toc 1"/>
    <w:basedOn w:val="Normale"/>
    <w:next w:val="Normale"/>
    <w:autoRedefine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styleId="Rimandocommento">
    <w:name w:val="annotation reference"/>
    <w:uiPriority w:val="99"/>
    <w:qFormat/>
    <w:rsid w:val="00A610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qFormat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A6104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6104B"/>
    <w:rPr>
      <w:rFonts w:ascii="Univers 55" w:eastAsia="Times New Roman" w:hAnsi="Univers 55" w:cs="Times New Roman"/>
      <w:b/>
      <w:bCs/>
      <w:sz w:val="20"/>
      <w:szCs w:val="20"/>
      <w:lang w:eastAsia="it-IT"/>
    </w:rPr>
  </w:style>
  <w:style w:type="paragraph" w:styleId="NormaleWeb">
    <w:name w:val="Normal (Web)"/>
    <w:basedOn w:val="Normale"/>
    <w:rsid w:val="00A6104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qFormat/>
    <w:rsid w:val="00A6104B"/>
    <w:rPr>
      <w:i/>
      <w:iCs/>
    </w:rPr>
  </w:style>
  <w:style w:type="paragraph" w:customStyle="1" w:styleId="CarattereCarattereCarattereCarattereCarattere1Carattere">
    <w:name w:val="Carattere Carattere 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delblocco">
    <w:name w:val="Block Text"/>
    <w:basedOn w:val="Normale"/>
    <w:rsid w:val="00A6104B"/>
    <w:pPr>
      <w:widowControl w:val="0"/>
      <w:tabs>
        <w:tab w:val="center" w:pos="4808"/>
        <w:tab w:val="left" w:pos="8640"/>
      </w:tabs>
      <w:spacing w:after="120" w:line="240" w:lineRule="auto"/>
      <w:ind w:left="284" w:right="284"/>
      <w:jc w:val="center"/>
    </w:pPr>
    <w:rPr>
      <w:rFonts w:ascii="Univers 55" w:eastAsia="Times New Roman" w:hAnsi="Univers 55"/>
      <w:b/>
      <w:color w:val="000000"/>
      <w:sz w:val="40"/>
      <w:szCs w:val="20"/>
      <w:lang w:eastAsia="it-IT"/>
    </w:rPr>
  </w:style>
  <w:style w:type="paragraph" w:customStyle="1" w:styleId="Carattere2">
    <w:name w:val="Carattere2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CarattereCarattereCarattere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CarattereCarattereCarattere0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CharCharCharCarattereCarattereCharChar">
    <w:name w:val="Char Char Char Char Carattere Carattere Char 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">
    <w:name w:val="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Revisione">
    <w:name w:val="Revision"/>
    <w:hidden/>
    <w:uiPriority w:val="99"/>
    <w:semiHidden/>
    <w:rsid w:val="00A6104B"/>
    <w:pPr>
      <w:spacing w:after="0" w:line="240" w:lineRule="auto"/>
    </w:pPr>
    <w:rPr>
      <w:rFonts w:ascii="Univers 55" w:eastAsia="Times New Roman" w:hAnsi="Univers 55" w:cs="Times New Roman"/>
      <w:sz w:val="20"/>
      <w:szCs w:val="20"/>
      <w:lang w:eastAsia="it-IT"/>
    </w:rPr>
  </w:style>
  <w:style w:type="paragraph" w:customStyle="1" w:styleId="1">
    <w:name w:val="1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notadichiusura">
    <w:name w:val="endnote text"/>
    <w:basedOn w:val="Normale"/>
    <w:link w:val="TestonotadichiusuraCarattere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Rimandonotadichiusura">
    <w:name w:val="endnote reference"/>
    <w:rsid w:val="00A6104B"/>
    <w:rPr>
      <w:vertAlign w:val="superscript"/>
    </w:rPr>
  </w:style>
  <w:style w:type="paragraph" w:customStyle="1" w:styleId="sche30">
    <w:name w:val="sche3"/>
    <w:basedOn w:val="Normale"/>
    <w:rsid w:val="00A610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usoboll1">
    <w:name w:val="usoboll1"/>
    <w:basedOn w:val="Normale"/>
    <w:link w:val="usoboll1Carattere"/>
    <w:rsid w:val="00A6104B"/>
    <w:pPr>
      <w:widowControl w:val="0"/>
      <w:spacing w:after="0" w:line="482" w:lineRule="exac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Paragrafoelenco">
    <w:name w:val="List Paragraph"/>
    <w:aliases w:val="Elenco 1,Paragrafo elenco livello 1,List Paragraph;List 1.0,List Paragraph.List 1.0,Proposal Bullet List,Bullet List,lp1,List Paragraph1,List Paragraph2,Bullet edison,List Paragraph3,List Paragraph4,List 1.0,Paragrafo elenco 2,elenco,列出"/>
    <w:basedOn w:val="Normale"/>
    <w:link w:val="ParagrafoelencoCarattere"/>
    <w:uiPriority w:val="34"/>
    <w:qFormat/>
    <w:rsid w:val="0092154C"/>
    <w:pPr>
      <w:ind w:left="708"/>
    </w:pPr>
  </w:style>
  <w:style w:type="character" w:customStyle="1" w:styleId="ParagrafoelencoCarattere">
    <w:name w:val="Paragrafo elenco Carattere"/>
    <w:aliases w:val="Elenco 1 Carattere,Paragrafo elenco livello 1 Carattere,List Paragraph;List 1.0 Carattere,List Paragraph.List 1.0 Carattere,Proposal Bullet List Carattere,Bullet List Carattere,lp1 Carattere,List Paragraph1 Carattere"/>
    <w:link w:val="Paragrafoelenco"/>
    <w:uiPriority w:val="34"/>
    <w:qFormat/>
    <w:rsid w:val="00F81777"/>
    <w:rPr>
      <w:rFonts w:ascii="Calibri" w:eastAsia="Calibri" w:hAnsi="Calibri" w:cs="Times New Roman"/>
    </w:rPr>
  </w:style>
  <w:style w:type="paragraph" w:styleId="Numeroelenco">
    <w:name w:val="List Number"/>
    <w:basedOn w:val="Normale"/>
    <w:link w:val="NumeroelencoCarattere"/>
    <w:rsid w:val="001E4055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1E405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usoboll1Carattere">
    <w:name w:val="usoboll1 Carattere"/>
    <w:link w:val="usoboll1"/>
    <w:rsid w:val="001E4055"/>
    <w:rPr>
      <w:rFonts w:ascii="Times New Roman" w:eastAsia="Times New Roman" w:hAnsi="Times New Roman" w:cs="Times New Roman"/>
      <w:sz w:val="24"/>
      <w:szCs w:val="20"/>
      <w:lang w:eastAsia="it-IT"/>
    </w:rPr>
  </w:style>
  <w:style w:type="table" w:customStyle="1" w:styleId="Grigliatabella1">
    <w:name w:val="Griglia tabella1"/>
    <w:basedOn w:val="Tabellanormale"/>
    <w:next w:val="Grigliatabella"/>
    <w:rsid w:val="00060D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B555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12ED3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Calibri"/>
      <w:kern w:val="3"/>
    </w:rPr>
  </w:style>
  <w:style w:type="character" w:customStyle="1" w:styleId="Richiamoallanotaapidipagina">
    <w:name w:val="Richiamo alla nota a piè di pagina"/>
    <w:rsid w:val="003818C4"/>
    <w:rPr>
      <w:vertAlign w:val="superscript"/>
    </w:rPr>
  </w:style>
  <w:style w:type="character" w:customStyle="1" w:styleId="Caratterinotaapidipagina">
    <w:name w:val="Caratteri nota a piè di pagina"/>
    <w:qFormat/>
    <w:rsid w:val="003818C4"/>
  </w:style>
  <w:style w:type="character" w:styleId="Menzionenonrisolta">
    <w:name w:val="Unresolved Mention"/>
    <w:basedOn w:val="Carpredefinitoparagrafo"/>
    <w:uiPriority w:val="99"/>
    <w:semiHidden/>
    <w:unhideWhenUsed/>
    <w:rsid w:val="00F50FB3"/>
    <w:rPr>
      <w:color w:val="605E5C"/>
      <w:shd w:val="clear" w:color="auto" w:fill="E1DFDD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1727A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976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3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8426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ortesalute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9A669-1D5E-4C3F-8B2B-5E4BA36E4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12</Pages>
  <Words>4035</Words>
  <Characters>23001</Characters>
  <Application>Microsoft Office Word</Application>
  <DocSecurity>0</DocSecurity>
  <Lines>191</Lines>
  <Paragraphs>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Coppola Mario</dc:creator>
  <cp:lastModifiedBy>Ianniello Giusi</cp:lastModifiedBy>
  <cp:revision>165</cp:revision>
  <cp:lastPrinted>2025-12-01T15:23:00Z</cp:lastPrinted>
  <dcterms:created xsi:type="dcterms:W3CDTF">2025-03-10T11:53:00Z</dcterms:created>
  <dcterms:modified xsi:type="dcterms:W3CDTF">2026-04-15T18:24:00Z</dcterms:modified>
</cp:coreProperties>
</file>